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EA4E1" w14:textId="77777777" w:rsidR="00DC255F" w:rsidRPr="0027612F" w:rsidRDefault="00DC255F" w:rsidP="00DC255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38951584"/>
      <w:r w:rsidRPr="0027612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868F4D7" wp14:editId="1D85D677">
            <wp:extent cx="469265" cy="612140"/>
            <wp:effectExtent l="0" t="0" r="6985" b="0"/>
            <wp:docPr id="1" name="Рисунок 1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A80A75" w14:textId="77777777" w:rsidR="00DC255F" w:rsidRPr="006B4DA5" w:rsidRDefault="00DC255F" w:rsidP="00DC25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6B4DA5">
        <w:rPr>
          <w:rFonts w:ascii="Times New Roman" w:eastAsia="Calibri" w:hAnsi="Times New Roman" w:cs="Times New Roman"/>
          <w:b/>
          <w:sz w:val="28"/>
          <w:szCs w:val="28"/>
          <w:lang w:val="ru-RU"/>
        </w:rPr>
        <w:t>Администрация города Нижнего Новгорода</w:t>
      </w:r>
    </w:p>
    <w:p w14:paraId="03A5DF42" w14:textId="77777777" w:rsidR="00DC255F" w:rsidRPr="006B4DA5" w:rsidRDefault="00DC255F" w:rsidP="00DC25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6B4DA5">
        <w:rPr>
          <w:rFonts w:ascii="Times New Roman" w:eastAsia="Calibri" w:hAnsi="Times New Roman" w:cs="Times New Roman"/>
          <w:b/>
          <w:sz w:val="28"/>
          <w:szCs w:val="28"/>
          <w:lang w:val="ru-RU"/>
        </w:rPr>
        <w:t>департамент образования</w:t>
      </w:r>
    </w:p>
    <w:p w14:paraId="0D7295AA" w14:textId="77777777" w:rsidR="00DC255F" w:rsidRPr="006B4DA5" w:rsidRDefault="00DC255F" w:rsidP="00DC255F">
      <w:pPr>
        <w:spacing w:after="0" w:line="240" w:lineRule="auto"/>
        <w:ind w:hanging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6B4DA5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 «Лицей № 40»</w:t>
      </w:r>
    </w:p>
    <w:p w14:paraId="7FE44514" w14:textId="77777777" w:rsidR="00DC255F" w:rsidRPr="006B4DA5" w:rsidRDefault="00DC255F" w:rsidP="00DC255F">
      <w:pPr>
        <w:spacing w:after="0" w:line="240" w:lineRule="auto"/>
        <w:ind w:right="-464" w:hanging="900"/>
        <w:jc w:val="center"/>
        <w:rPr>
          <w:rFonts w:ascii="Times New Roman" w:eastAsia="Calibri" w:hAnsi="Times New Roman" w:cs="Times New Roman"/>
          <w:kern w:val="16"/>
          <w:sz w:val="18"/>
          <w:szCs w:val="18"/>
          <w:lang w:val="ru-RU"/>
        </w:rPr>
      </w:pPr>
      <w:r w:rsidRPr="006B4DA5">
        <w:rPr>
          <w:rFonts w:ascii="Times New Roman" w:eastAsia="Calibri" w:hAnsi="Times New Roman" w:cs="Times New Roman"/>
          <w:kern w:val="16"/>
          <w:sz w:val="18"/>
          <w:szCs w:val="18"/>
          <w:lang w:val="ru-RU"/>
        </w:rPr>
        <w:t>603006, Россия, г. Нижний Новгород, ул. Варварская д. 15 А, тел.: 433-19-49  факс: 433-21-61,</w:t>
      </w:r>
    </w:p>
    <w:p w14:paraId="733B1945" w14:textId="77777777" w:rsidR="00DC255F" w:rsidRDefault="00DC255F" w:rsidP="00DC255F">
      <w:pPr>
        <w:spacing w:after="0" w:line="240" w:lineRule="auto"/>
        <w:jc w:val="center"/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</w:rPr>
      </w:pP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 xml:space="preserve">e-mail: </w:t>
      </w:r>
      <w:r w:rsidRPr="00C54CB5"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</w:rPr>
        <w:t>l40_nn@mail.52gov.ru</w:t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ab/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ab/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ab/>
      </w:r>
      <w:hyperlink r:id="rId7" w:history="1">
        <w:r w:rsidRPr="006529A7">
          <w:rPr>
            <w:rStyle w:val="aff8"/>
            <w:rFonts w:ascii="Times New Roman" w:eastAsia="Calibri" w:hAnsi="Times New Roman" w:cs="Times New Roman"/>
            <w:kern w:val="16"/>
            <w:sz w:val="18"/>
            <w:szCs w:val="18"/>
          </w:rPr>
          <w:t>https://lyceum40nn.ru/</w:t>
        </w:r>
      </w:hyperlink>
    </w:p>
    <w:p w14:paraId="3D455E2F" w14:textId="77777777" w:rsidR="00DC255F" w:rsidRDefault="00DC255F" w:rsidP="00DC255F">
      <w:pPr>
        <w:spacing w:after="0" w:line="240" w:lineRule="auto"/>
        <w:jc w:val="center"/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</w:rPr>
      </w:pPr>
    </w:p>
    <w:p w14:paraId="293AFD21" w14:textId="77777777" w:rsidR="00DC255F" w:rsidRDefault="00DC255F" w:rsidP="00DC255F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18"/>
          <w:szCs w:val="18"/>
        </w:rPr>
      </w:pPr>
    </w:p>
    <w:p w14:paraId="570D9C79" w14:textId="77777777" w:rsidR="00DC255F" w:rsidRPr="0027612F" w:rsidRDefault="00DC255F" w:rsidP="00DC255F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18"/>
          <w:szCs w:val="18"/>
        </w:rPr>
      </w:pPr>
    </w:p>
    <w:tbl>
      <w:tblPr>
        <w:tblStyle w:val="a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3377"/>
        <w:gridCol w:w="3332"/>
      </w:tblGrid>
      <w:tr w:rsidR="00DC255F" w:rsidRPr="00C54CB5" w14:paraId="6F96D0FE" w14:textId="77777777" w:rsidTr="00053EA0">
        <w:tc>
          <w:tcPr>
            <w:tcW w:w="3379" w:type="dxa"/>
            <w:shd w:val="clear" w:color="auto" w:fill="auto"/>
          </w:tcPr>
          <w:p w14:paraId="4038C4B8" w14:textId="77777777" w:rsidR="00DC255F" w:rsidRPr="006B4DA5" w:rsidRDefault="00DC255F" w:rsidP="00053EA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Принято</w:t>
            </w:r>
          </w:p>
          <w:p w14:paraId="5CDF9CDC" w14:textId="77777777" w:rsidR="00DC255F" w:rsidRPr="006B4DA5" w:rsidRDefault="00DC255F" w:rsidP="00053EA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заседании методического объединения учителей</w:t>
            </w:r>
          </w:p>
          <w:p w14:paraId="099191D8" w14:textId="77777777" w:rsidR="00DC255F" w:rsidRPr="006B4DA5" w:rsidRDefault="00DC255F" w:rsidP="00053EA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shd w:val="clear" w:color="auto" w:fill="FFFF0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____________________________</w:t>
            </w:r>
          </w:p>
          <w:p w14:paraId="3094D0DB" w14:textId="77777777" w:rsidR="00DC255F" w:rsidRPr="006B4DA5" w:rsidRDefault="00DC255F" w:rsidP="00053EA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Протокол №___ от «__»____202_г.</w:t>
            </w:r>
          </w:p>
          <w:p w14:paraId="581D1CAD" w14:textId="77777777" w:rsidR="00DC255F" w:rsidRPr="006B4DA5" w:rsidRDefault="00DC255F" w:rsidP="00053EA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Председатель МО:</w:t>
            </w: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________________/______________/</w:t>
            </w:r>
          </w:p>
          <w:p w14:paraId="6FE1FEBF" w14:textId="77777777" w:rsidR="00DC255F" w:rsidRPr="006B4DA5" w:rsidRDefault="00DC255F" w:rsidP="00053EA0">
            <w:pPr>
              <w:rPr>
                <w:lang w:val="ru-RU"/>
              </w:rPr>
            </w:pPr>
          </w:p>
        </w:tc>
        <w:tc>
          <w:tcPr>
            <w:tcW w:w="3379" w:type="dxa"/>
          </w:tcPr>
          <w:p w14:paraId="4BF6E6CA" w14:textId="77777777" w:rsidR="00DC255F" w:rsidRPr="006B4DA5" w:rsidRDefault="00DC255F" w:rsidP="00053EA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Рассмотрено</w:t>
            </w:r>
          </w:p>
          <w:p w14:paraId="5A00A188" w14:textId="77777777" w:rsidR="00DC255F" w:rsidRPr="006B4DA5" w:rsidRDefault="00DC255F" w:rsidP="00053EA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заседании научно-методического совета МБОУ «Лицей № 40»</w:t>
            </w:r>
          </w:p>
          <w:p w14:paraId="6541C98D" w14:textId="77777777" w:rsidR="00DC255F" w:rsidRPr="006B4DA5" w:rsidRDefault="00DC255F" w:rsidP="00053EA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7DE1CB0" w14:textId="77777777" w:rsidR="00DC255F" w:rsidRPr="006B4DA5" w:rsidRDefault="00DC255F" w:rsidP="00053EA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Протокол №___ от «__»____202_г.</w:t>
            </w:r>
          </w:p>
          <w:p w14:paraId="0EFF4616" w14:textId="77777777" w:rsidR="00DC255F" w:rsidRPr="006B4DA5" w:rsidRDefault="00DC255F" w:rsidP="00053EA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Руководитель НМС:</w:t>
            </w: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________________/______________/</w:t>
            </w:r>
          </w:p>
          <w:p w14:paraId="72306BAB" w14:textId="77777777" w:rsidR="00DC255F" w:rsidRPr="006B4DA5" w:rsidRDefault="00DC255F" w:rsidP="00053EA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80" w:type="dxa"/>
          </w:tcPr>
          <w:p w14:paraId="469F695F" w14:textId="77777777" w:rsidR="00DC255F" w:rsidRPr="006B4DA5" w:rsidRDefault="00DC255F" w:rsidP="00053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«Утверждено»</w:t>
            </w:r>
          </w:p>
          <w:p w14:paraId="6C9A2ADD" w14:textId="77777777" w:rsidR="00DC255F" w:rsidRPr="006B4DA5" w:rsidRDefault="00DC255F" w:rsidP="00053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16B59D1" w14:textId="77777777" w:rsidR="00DC255F" w:rsidRPr="006B4DA5" w:rsidRDefault="00DC255F" w:rsidP="00053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Приказ № ____ от «__»____202_г</w:t>
            </w:r>
          </w:p>
          <w:p w14:paraId="3E6198BE" w14:textId="77777777" w:rsidR="00DC255F" w:rsidRPr="006B4DA5" w:rsidRDefault="00DC255F" w:rsidP="00053EA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Директор </w:t>
            </w:r>
          </w:p>
          <w:p w14:paraId="412D8791" w14:textId="77777777" w:rsidR="00DC255F" w:rsidRPr="006B4DA5" w:rsidRDefault="00DC255F" w:rsidP="00053EA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МБОУ «Лицей № 40»</w:t>
            </w:r>
          </w:p>
          <w:p w14:paraId="0AB697A7" w14:textId="77777777" w:rsidR="00DC255F" w:rsidRPr="006B4DA5" w:rsidRDefault="00DC255F" w:rsidP="00053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9E48A35" w14:textId="77777777" w:rsidR="00DC255F" w:rsidRPr="00C54CB5" w:rsidRDefault="00DC255F" w:rsidP="00053E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 /Н.С. Умнова/</w:t>
            </w:r>
          </w:p>
        </w:tc>
      </w:tr>
    </w:tbl>
    <w:p w14:paraId="07DC93E4" w14:textId="77777777" w:rsidR="00DC255F" w:rsidRDefault="00DC255F" w:rsidP="00DC255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4224FCB" w14:textId="77777777" w:rsidR="00DC255F" w:rsidRPr="000E675A" w:rsidRDefault="00DC255F" w:rsidP="00DC255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35C00E7" w14:textId="77777777" w:rsidR="00DC255F" w:rsidRDefault="00DC255F" w:rsidP="00DC25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75A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14:paraId="1B9B75D0" w14:textId="77777777" w:rsidR="00DC255F" w:rsidRPr="000E675A" w:rsidRDefault="00DC255F" w:rsidP="00DC25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036283" w14:textId="77777777" w:rsidR="00DC255F" w:rsidRPr="00191FD5" w:rsidRDefault="00DC255F" w:rsidP="00DC255F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191FD5">
        <w:rPr>
          <w:rFonts w:ascii="Times New Roman" w:hAnsi="Times New Roman" w:cs="Times New Roman"/>
          <w:b/>
          <w:bCs/>
          <w:sz w:val="36"/>
          <w:szCs w:val="36"/>
        </w:rPr>
        <w:t xml:space="preserve">по </w:t>
      </w:r>
      <w:r>
        <w:rPr>
          <w:rFonts w:ascii="Times New Roman" w:hAnsi="Times New Roman" w:cs="Times New Roman"/>
          <w:b/>
          <w:bCs/>
          <w:sz w:val="36"/>
          <w:szCs w:val="36"/>
        </w:rPr>
        <w:t>м</w:t>
      </w:r>
      <w:r w:rsidRPr="00191FD5">
        <w:rPr>
          <w:rFonts w:ascii="Times New Roman" w:hAnsi="Times New Roman" w:cs="Times New Roman"/>
          <w:b/>
          <w:bCs/>
          <w:sz w:val="36"/>
          <w:szCs w:val="36"/>
        </w:rPr>
        <w:t>атематике</w:t>
      </w:r>
    </w:p>
    <w:p w14:paraId="3AE70D0A" w14:textId="3D9C8B70" w:rsidR="00DC255F" w:rsidRPr="006B4DA5" w:rsidRDefault="00DC255F" w:rsidP="00DC255F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b/>
          <w:bCs/>
          <w:sz w:val="28"/>
          <w:szCs w:val="28"/>
          <w:lang w:val="ru-RU"/>
        </w:rPr>
        <w:t>Уровень обучения, класс/ы</w:t>
      </w:r>
      <w:r w:rsidRPr="006B4DA5">
        <w:rPr>
          <w:rFonts w:ascii="Times New Roman" w:hAnsi="Times New Roman" w:cs="Times New Roman"/>
          <w:sz w:val="28"/>
          <w:szCs w:val="28"/>
          <w:lang w:val="ru-RU"/>
        </w:rPr>
        <w:t xml:space="preserve">:  </w:t>
      </w:r>
      <w:r w:rsidRPr="006B4DA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НОО, базовый уровень,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3 </w:t>
      </w:r>
      <w:r w:rsidRPr="006B4DA5">
        <w:rPr>
          <w:rFonts w:ascii="Times New Roman" w:hAnsi="Times New Roman" w:cs="Times New Roman"/>
          <w:b/>
          <w:bCs/>
          <w:sz w:val="28"/>
          <w:szCs w:val="28"/>
          <w:lang w:val="ru-RU"/>
        </w:rPr>
        <w:t>класс,</w:t>
      </w:r>
      <w:r w:rsidRPr="006B4D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4CEBFD1E" w14:textId="787B2C63" w:rsidR="00DC255F" w:rsidRPr="006B4DA5" w:rsidRDefault="00DC255F" w:rsidP="00DC255F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Количество часов</w:t>
      </w:r>
      <w:r w:rsidRPr="006B4DA5">
        <w:rPr>
          <w:rFonts w:ascii="Times New Roman" w:hAnsi="Times New Roman" w:cs="Times New Roman"/>
          <w:sz w:val="28"/>
          <w:szCs w:val="28"/>
          <w:lang w:val="ru-RU"/>
        </w:rPr>
        <w:t>:</w:t>
      </w:r>
      <w:bookmarkStart w:id="1" w:name="_GoBack"/>
      <w:bookmarkEnd w:id="1"/>
      <w:r w:rsidR="00D1681E">
        <w:rPr>
          <w:rFonts w:ascii="Times New Roman" w:hAnsi="Times New Roman" w:cs="Times New Roman"/>
          <w:sz w:val="28"/>
          <w:szCs w:val="28"/>
          <w:lang w:val="ru-RU"/>
        </w:rPr>
        <w:t>170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B4DA5">
        <w:rPr>
          <w:rFonts w:ascii="Times New Roman" w:hAnsi="Times New Roman" w:cs="Times New Roman"/>
          <w:sz w:val="28"/>
          <w:szCs w:val="28"/>
          <w:lang w:val="ru-RU"/>
        </w:rPr>
        <w:t>часов.</w:t>
      </w:r>
    </w:p>
    <w:p w14:paraId="145A427D" w14:textId="77777777" w:rsidR="00DC255F" w:rsidRPr="006B4DA5" w:rsidRDefault="00DC255F" w:rsidP="00DC255F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Программа разработана</w:t>
      </w:r>
      <w:r w:rsidRPr="006B4DA5">
        <w:rPr>
          <w:rFonts w:ascii="Times New Roman" w:hAnsi="Times New Roman" w:cs="Times New Roman"/>
          <w:sz w:val="28"/>
          <w:szCs w:val="28"/>
          <w:lang w:val="ru-RU"/>
        </w:rPr>
        <w:t xml:space="preserve"> с помощью конструктора рабочих программ методическим объединением учителей начальных классов_</w:t>
      </w:r>
    </w:p>
    <w:p w14:paraId="65B58009" w14:textId="77777777" w:rsidR="00DC255F" w:rsidRPr="00191FD5" w:rsidRDefault="00DC255F" w:rsidP="00DC25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1FD5">
        <w:rPr>
          <w:rFonts w:ascii="Times New Roman" w:hAnsi="Times New Roman" w:cs="Times New Roman"/>
          <w:b/>
          <w:bCs/>
          <w:sz w:val="28"/>
          <w:szCs w:val="28"/>
        </w:rPr>
        <w:t>Программа разработана на основе</w:t>
      </w:r>
      <w:r w:rsidRPr="00191FD5">
        <w:rPr>
          <w:rFonts w:ascii="Times New Roman" w:hAnsi="Times New Roman" w:cs="Times New Roman"/>
          <w:sz w:val="28"/>
          <w:szCs w:val="28"/>
        </w:rPr>
        <w:t>__</w:t>
      </w:r>
    </w:p>
    <w:p w14:paraId="7EFDD62C" w14:textId="77777777" w:rsidR="00DC255F" w:rsidRPr="006B4DA5" w:rsidRDefault="00DC255F" w:rsidP="00DC255F">
      <w:pPr>
        <w:pStyle w:val="ae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sz w:val="28"/>
          <w:szCs w:val="28"/>
          <w:lang w:val="ru-RU"/>
        </w:rPr>
        <w:t>ФОП НОО</w:t>
      </w:r>
      <w:r w:rsidRPr="006B4DA5">
        <w:rPr>
          <w:lang w:val="ru-RU"/>
        </w:rPr>
        <w:t xml:space="preserve"> </w:t>
      </w:r>
      <w:r w:rsidRPr="006B4DA5">
        <w:rPr>
          <w:rFonts w:ascii="Times New Roman" w:hAnsi="Times New Roman" w:cs="Times New Roman"/>
          <w:sz w:val="28"/>
          <w:szCs w:val="28"/>
          <w:lang w:val="ru-RU"/>
        </w:rPr>
        <w:t>Приказ Министерства просвещения РФ от 16 ноября 2022 г. № 993 “Об утверждении федеральной образовательной программы основного общего образования” от 23 декабря 2022</w:t>
      </w:r>
    </w:p>
    <w:p w14:paraId="6B0E4E51" w14:textId="77777777" w:rsidR="00DC255F" w:rsidRPr="006B4DA5" w:rsidRDefault="00DC255F" w:rsidP="00DC255F">
      <w:pPr>
        <w:pStyle w:val="ae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6B4DA5">
        <w:rPr>
          <w:lang w:val="ru-RU"/>
        </w:rPr>
        <w:t xml:space="preserve"> </w:t>
      </w:r>
      <w:r w:rsidRPr="006B4DA5">
        <w:rPr>
          <w:rFonts w:ascii="Times New Roman" w:hAnsi="Times New Roman" w:cs="Times New Roman"/>
          <w:sz w:val="28"/>
          <w:szCs w:val="28"/>
          <w:lang w:val="ru-RU"/>
        </w:rPr>
        <w:t>Федерального государственного образовательного стандарта начального общего образования, утвержден Приказ Министерства просвещения РФ от 31 мая 2021 г. № 286 “Об утверждении федерального государственного образовательного стандарта начального общего образования” от 2 августа 2021года</w:t>
      </w:r>
    </w:p>
    <w:p w14:paraId="1EDF6ED7" w14:textId="77777777" w:rsidR="00DC255F" w:rsidRPr="006B4DA5" w:rsidRDefault="00DC255F" w:rsidP="00DC255F">
      <w:pPr>
        <w:pStyle w:val="ae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sz w:val="28"/>
          <w:szCs w:val="28"/>
          <w:lang w:val="ru-RU"/>
        </w:rPr>
        <w:t xml:space="preserve">основной образовательной программы начального общего образования </w:t>
      </w:r>
    </w:p>
    <w:p w14:paraId="7CABF9DB" w14:textId="77777777" w:rsidR="00DC255F" w:rsidRPr="006B4DA5" w:rsidRDefault="00DC255F" w:rsidP="00DC255F">
      <w:pPr>
        <w:pStyle w:val="ae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sz w:val="28"/>
          <w:szCs w:val="28"/>
          <w:lang w:val="ru-RU"/>
        </w:rPr>
        <w:t>Математика. Рабочие программы Предметная линия учебников системы «Школа России». 1-4 классы : учеб. пособие для общеобразоват. организаций / [М. И. Моро, С. И. Волкова, С. В. Степанова и др.]. – 2-е изд. перераб. — М. : Просвещение, 2020.</w:t>
      </w:r>
    </w:p>
    <w:p w14:paraId="669CB096" w14:textId="77777777" w:rsidR="00DC255F" w:rsidRPr="00BB7037" w:rsidRDefault="00DC255F" w:rsidP="00DC255F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42F4D06" w14:textId="77777777" w:rsidR="00DC255F" w:rsidRDefault="00DC255F" w:rsidP="00DC255F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0B6EFEE" w14:textId="2D889424" w:rsidR="00DC255F" w:rsidRPr="006B4DA5" w:rsidRDefault="00A07F4E" w:rsidP="00DC255F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DC255F" w:rsidRPr="006B4DA5">
        <w:rPr>
          <w:rFonts w:ascii="Times New Roman" w:hAnsi="Times New Roman" w:cs="Times New Roman"/>
          <w:sz w:val="28"/>
          <w:szCs w:val="28"/>
          <w:lang w:val="ru-RU"/>
        </w:rPr>
        <w:t>ижний Новгород</w:t>
      </w:r>
    </w:p>
    <w:p w14:paraId="451F50C8" w14:textId="77777777" w:rsidR="00DC255F" w:rsidRPr="006B4DA5" w:rsidRDefault="00DC255F" w:rsidP="00DC255F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sz w:val="28"/>
          <w:szCs w:val="28"/>
          <w:lang w:val="ru-RU"/>
        </w:rPr>
        <w:t>2023 - 2024_ г.</w:t>
      </w:r>
      <w:bookmarkEnd w:id="0"/>
    </w:p>
    <w:p w14:paraId="6B58EBE0" w14:textId="77777777" w:rsidR="00474312" w:rsidRPr="00F662AC" w:rsidRDefault="00474312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4D5DD860" w14:textId="77777777" w:rsidR="00474312" w:rsidRPr="00DC255F" w:rsidRDefault="0060521D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ПОЯСНИТЕЛЬНАЯ ЗАПИСКА</w:t>
      </w:r>
    </w:p>
    <w:p w14:paraId="2442B936" w14:textId="77777777" w:rsidR="00474312" w:rsidRPr="00DC255F" w:rsidRDefault="0060521D">
      <w:pPr>
        <w:autoSpaceDE w:val="0"/>
        <w:autoSpaceDN w:val="0"/>
        <w:spacing w:before="346" w:after="0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Рабочая программа по предмету «Математика» для обучающихся 3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14:paraId="2EC81A65" w14:textId="77777777" w:rsidR="00474312" w:rsidRPr="00DC255F" w:rsidRDefault="0060521D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начальной школе изучение математики имеет особое значение в развитии младшего школьника.</w:t>
      </w:r>
    </w:p>
    <w:p w14:paraId="4DA95CFF" w14:textId="77777777" w:rsidR="00474312" w:rsidRPr="00DC255F" w:rsidRDefault="0060521D">
      <w:pPr>
        <w:autoSpaceDE w:val="0"/>
        <w:autoSpaceDN w:val="0"/>
        <w:spacing w:before="70" w:after="0" w:line="271" w:lineRule="auto"/>
        <w:ind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Приобретённые им знания, опыт выполнения предметных и универсальных действий на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14:paraId="75618756" w14:textId="77777777" w:rsidR="00474312" w:rsidRPr="00DC255F" w:rsidRDefault="0060521D">
      <w:pPr>
        <w:tabs>
          <w:tab w:val="left" w:pos="180"/>
        </w:tabs>
        <w:autoSpaceDE w:val="0"/>
        <w:autoSpaceDN w:val="0"/>
        <w:spacing w:before="192" w:after="0" w:line="262" w:lineRule="auto"/>
        <w:ind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14:paraId="3991F33E" w14:textId="77777777" w:rsidR="00474312" w:rsidRPr="00DC255F" w:rsidRDefault="0060521D">
      <w:pPr>
        <w:autoSpaceDE w:val="0"/>
        <w:autoSpaceDN w:val="0"/>
        <w:spacing w:before="178" w:after="0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14:paraId="2F2D54E3" w14:textId="77777777" w:rsidR="00474312" w:rsidRPr="00DC255F" w:rsidRDefault="0060521D">
      <w:pPr>
        <w:autoSpaceDE w:val="0"/>
        <w:autoSpaceDN w:val="0"/>
        <w:spacing w:before="190" w:after="0" w:line="281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(«часть-целое»,«больше-меньше», «равно-неравно», «порядок»), смысла арифметических действий,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зависимостей (работа, движение, продолжительность события). </w:t>
      </w:r>
    </w:p>
    <w:p w14:paraId="791E4740" w14:textId="77777777" w:rsidR="00474312" w:rsidRPr="00DC255F" w:rsidRDefault="0060521D">
      <w:pPr>
        <w:autoSpaceDE w:val="0"/>
        <w:autoSpaceDN w:val="0"/>
        <w:spacing w:before="190" w:after="0" w:line="281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 различать верные (истинные) и неверные (ложные) утверждения, вести поиск информации (примеров, оснований для упорядочения, вариантов и др.). </w:t>
      </w:r>
    </w:p>
    <w:p w14:paraId="19A06AB2" w14:textId="77777777" w:rsidR="00474312" w:rsidRPr="00DC255F" w:rsidRDefault="0060521D">
      <w:pPr>
        <w:autoSpaceDE w:val="0"/>
        <w:autoSpaceDN w:val="0"/>
        <w:spacing w:before="190" w:after="0" w:line="281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Становление учебно-познавательных мотивов и интереса к изучению математики и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</w:t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математической речи, ориентировки в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14:paraId="3A29FFAA" w14:textId="77777777" w:rsidR="00474312" w:rsidRPr="00DC255F" w:rsidRDefault="0060521D">
      <w:pPr>
        <w:tabs>
          <w:tab w:val="left" w:pos="180"/>
        </w:tabs>
        <w:autoSpaceDE w:val="0"/>
        <w:autoSpaceDN w:val="0"/>
        <w:spacing w:before="300" w:after="0" w:line="262" w:lineRule="auto"/>
        <w:ind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14:paraId="7841DDCB" w14:textId="77777777" w:rsidR="00474312" w:rsidRPr="00DC255F" w:rsidRDefault="0060521D">
      <w:pPr>
        <w:autoSpaceDE w:val="0"/>
        <w:autoSpaceDN w:val="0"/>
        <w:spacing w:before="178" w:after="0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14:paraId="11E6A810" w14:textId="77777777" w:rsidR="00474312" w:rsidRPr="00DC255F" w:rsidRDefault="0060521D">
      <w:pPr>
        <w:autoSpaceDE w:val="0"/>
        <w:autoSpaceDN w:val="0"/>
        <w:spacing w:before="190" w:after="0" w:line="271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14:paraId="7F976AD1" w14:textId="5D6C7094" w:rsidR="00474312" w:rsidRPr="00DC255F" w:rsidRDefault="0060521D" w:rsidP="00DC255F">
      <w:pPr>
        <w:autoSpaceDE w:val="0"/>
        <w:autoSpaceDN w:val="0"/>
        <w:spacing w:before="190" w:after="0" w:line="271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  <w:r w:rsidR="00DC255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</w:t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дположения).</w:t>
      </w:r>
    </w:p>
    <w:p w14:paraId="6EE9D16E" w14:textId="77777777" w:rsidR="00474312" w:rsidRPr="00DC255F" w:rsidRDefault="0060521D">
      <w:pPr>
        <w:autoSpaceDE w:val="0"/>
        <w:autoSpaceDN w:val="0"/>
        <w:spacing w:before="178" w:after="0" w:line="281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Младшие школьники проявляют интерес к математической сущности предметов и явлений окружающей жизни — возможности их измерить, определить величину, форму, выявить зависимости и  закономерности  их  расположения  во  времени  и в пространстве. Осознанию младшим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информации, в том числе и графическими (таблица, диаграмма, схема).</w:t>
      </w:r>
    </w:p>
    <w:p w14:paraId="1B144C65" w14:textId="77777777" w:rsidR="00474312" w:rsidRPr="00DC255F" w:rsidRDefault="0060521D">
      <w:pPr>
        <w:autoSpaceDE w:val="0"/>
        <w:autoSpaceDN w:val="0"/>
        <w:spacing w:before="70" w:after="0" w:line="286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14:paraId="74C373AA" w14:textId="61A31DF5" w:rsidR="00474312" w:rsidRPr="00DC255F" w:rsidRDefault="0060521D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На изучение математики в 3 классе отводится </w:t>
      </w:r>
      <w:r w:rsidR="00F662A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5</w:t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часа в неделю, всего 1</w:t>
      </w:r>
      <w:r w:rsidR="00F662A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70</w:t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часов.</w:t>
      </w:r>
    </w:p>
    <w:p w14:paraId="71283599" w14:textId="77777777" w:rsidR="00474312" w:rsidRPr="00DC255F" w:rsidRDefault="00474312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2E9D123D" w14:textId="77777777" w:rsidR="00474312" w:rsidRPr="00DC255F" w:rsidRDefault="0060521D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СОДЕРЖАНИЕ УЧЕБНОГО ПРЕДМЕТА </w:t>
      </w:r>
    </w:p>
    <w:p w14:paraId="5AD1781D" w14:textId="77777777" w:rsidR="00474312" w:rsidRPr="00DC255F" w:rsidRDefault="0060521D">
      <w:pPr>
        <w:autoSpaceDE w:val="0"/>
        <w:autoSpaceDN w:val="0"/>
        <w:spacing w:before="346" w:after="0" w:line="271" w:lineRule="auto"/>
        <w:ind w:right="144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Основное содержание обучения в программе представлено разделами: «Числа и величины»,«Арифметические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30F9D517" w14:textId="77777777" w:rsidR="00474312" w:rsidRPr="00DC255F" w:rsidRDefault="0060521D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Числа и величины</w:t>
      </w:r>
    </w:p>
    <w:p w14:paraId="7B70A40D" w14:textId="77777777" w:rsidR="00474312" w:rsidRPr="00DC255F" w:rsidRDefault="0060521D">
      <w:pPr>
        <w:autoSpaceDE w:val="0"/>
        <w:autoSpaceDN w:val="0"/>
        <w:spacing w:before="118" w:after="0" w:line="271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Числа в пределах 1000: чтение, запись, сравнение, представление в виде суммы разрядных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слагаемых. Равенства и неравенства: чтение, составление.  Увеличение/уменьшение числа в несколько раз. Кратное сравнение чисел.</w:t>
      </w:r>
    </w:p>
    <w:p w14:paraId="2B52789E" w14:textId="77777777" w:rsidR="00474312" w:rsidRPr="00DC255F" w:rsidRDefault="0060521D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Масса (единица массы — грамм); соотношение между килограммом и граммом; отношение«тяжелее/легче на/в».</w:t>
      </w:r>
    </w:p>
    <w:p w14:paraId="15E9FC79" w14:textId="77777777" w:rsidR="00474312" w:rsidRPr="00DC255F" w:rsidRDefault="0060521D">
      <w:pPr>
        <w:autoSpaceDE w:val="0"/>
        <w:autoSpaceDN w:val="0"/>
        <w:spacing w:before="72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Стоимость (единицы — рубль, копейка); установление отношения «дороже/дешевле на/в».</w:t>
      </w:r>
    </w:p>
    <w:p w14:paraId="4C8774D7" w14:textId="77777777" w:rsidR="00474312" w:rsidRPr="00DC255F" w:rsidRDefault="0060521D">
      <w:pPr>
        <w:autoSpaceDE w:val="0"/>
        <w:autoSpaceDN w:val="0"/>
        <w:spacing w:before="70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Соотношение «цена, количество, стоимость» в практической ситуации.</w:t>
      </w:r>
    </w:p>
    <w:p w14:paraId="039A2F81" w14:textId="77777777" w:rsidR="00474312" w:rsidRPr="00DC255F" w:rsidRDefault="0060521D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Время (единица времени — секунда); установление отношения «быстрее/медленнее на/в».</w:t>
      </w:r>
    </w:p>
    <w:p w14:paraId="4D1D21B5" w14:textId="77777777" w:rsidR="00474312" w:rsidRPr="00DC255F" w:rsidRDefault="0060521D">
      <w:pPr>
        <w:autoSpaceDE w:val="0"/>
        <w:autoSpaceDN w:val="0"/>
        <w:spacing w:before="70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Соотношение «начало, окончание, продолжительность события» в практической ситуации.</w:t>
      </w:r>
    </w:p>
    <w:p w14:paraId="71A2FF48" w14:textId="77777777" w:rsidR="00474312" w:rsidRPr="00DC255F" w:rsidRDefault="0060521D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Длина (единица длины — миллиметр, километр); соотношение между величинами в пределах тысячи.</w:t>
      </w:r>
    </w:p>
    <w:p w14:paraId="152867E4" w14:textId="77777777" w:rsidR="00474312" w:rsidRPr="00DC255F" w:rsidRDefault="0060521D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Площадь (единицы площади — квадратный метр, квадратный сантиметр, квадратный дециметр, квадратный метр).</w:t>
      </w:r>
    </w:p>
    <w:p w14:paraId="4A265DAF" w14:textId="77777777" w:rsidR="00474312" w:rsidRPr="00DC255F" w:rsidRDefault="0060521D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Арифметические действия</w:t>
      </w:r>
    </w:p>
    <w:p w14:paraId="3CE4E3D5" w14:textId="77777777" w:rsidR="00474312" w:rsidRPr="00DC255F" w:rsidRDefault="0060521D">
      <w:pPr>
        <w:tabs>
          <w:tab w:val="left" w:pos="180"/>
        </w:tabs>
        <w:autoSpaceDE w:val="0"/>
        <w:autoSpaceDN w:val="0"/>
        <w:spacing w:before="118" w:after="0" w:line="262" w:lineRule="auto"/>
        <w:ind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Устные вычисления, сводимые к действиям в пределах 100 (табличное и внетабличное умножение, деление, действия с круглыми числами).</w:t>
      </w:r>
    </w:p>
    <w:p w14:paraId="34053361" w14:textId="77777777" w:rsidR="00474312" w:rsidRPr="00DC255F" w:rsidRDefault="0060521D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Письменное сложение, вычитание чисел в пределах 1000. Действия с числами 0 и 1.</w:t>
      </w:r>
    </w:p>
    <w:p w14:paraId="4690D147" w14:textId="77777777" w:rsidR="00474312" w:rsidRPr="00DC255F" w:rsidRDefault="0060521D">
      <w:pPr>
        <w:autoSpaceDE w:val="0"/>
        <w:autoSpaceDN w:val="0"/>
        <w:spacing w:before="70" w:after="0" w:line="271" w:lineRule="auto"/>
        <w:ind w:right="144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14:paraId="3CB95DBF" w14:textId="77777777" w:rsidR="00474312" w:rsidRPr="00DC255F" w:rsidRDefault="0060521D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Переместительное, сочетательное свойства сложения, умножения при вычислениях.</w:t>
      </w:r>
    </w:p>
    <w:p w14:paraId="2E4E30C5" w14:textId="77777777" w:rsidR="00474312" w:rsidRPr="00DC255F" w:rsidRDefault="0060521D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Нахождение неизвестного компонента арифметического действия.</w:t>
      </w:r>
    </w:p>
    <w:p w14:paraId="08B1BAE1" w14:textId="77777777" w:rsidR="00474312" w:rsidRPr="00DC255F" w:rsidRDefault="0060521D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Порядок действий в числовом выражении, значение числового выражения, содержащего несколько действий (со скобками/без скобок), с вычислениями в пределах 1000.</w:t>
      </w:r>
    </w:p>
    <w:p w14:paraId="255AFDE4" w14:textId="77777777" w:rsidR="00474312" w:rsidRPr="00DC255F" w:rsidRDefault="0060521D">
      <w:pPr>
        <w:autoSpaceDE w:val="0"/>
        <w:autoSpaceDN w:val="0"/>
        <w:spacing w:before="72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Однородные величины: сложение и вычитание.</w:t>
      </w:r>
    </w:p>
    <w:p w14:paraId="2ECAD77D" w14:textId="77777777" w:rsidR="00474312" w:rsidRPr="00DC255F" w:rsidRDefault="0060521D">
      <w:pPr>
        <w:autoSpaceDE w:val="0"/>
        <w:autoSpaceDN w:val="0"/>
        <w:spacing w:before="264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Текстовые задачи</w:t>
      </w:r>
    </w:p>
    <w:p w14:paraId="36B9B113" w14:textId="77777777" w:rsidR="00474312" w:rsidRPr="00DC255F" w:rsidRDefault="0060521D">
      <w:pPr>
        <w:tabs>
          <w:tab w:val="left" w:pos="180"/>
        </w:tabs>
        <w:autoSpaceDE w:val="0"/>
        <w:autoSpaceDN w:val="0"/>
        <w:spacing w:before="118" w:after="0" w:line="281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Работа с текстовой задачей: анализ данных и отношений, представление на модели, планирование хода решения задачи,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решение арифметическим способом. Задачи на понимание смысла арифметических действий (в том числе деления с остатком), отношений (больше/меньше на/в), зависимостей (купля продажа,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14:paraId="0CCAF781" w14:textId="77777777" w:rsidR="00474312" w:rsidRPr="00DC255F" w:rsidRDefault="0060521D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Доля величины: половина, треть, четверть, пятая, десятая часть в практической ситуации; сравнение долей одной величины. Задачи на нахождение доли величины.</w:t>
      </w:r>
    </w:p>
    <w:p w14:paraId="6185BBEB" w14:textId="77777777" w:rsidR="00474312" w:rsidRPr="00DC255F" w:rsidRDefault="0060521D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Пространственные отношения и геометрические фигуры</w:t>
      </w:r>
    </w:p>
    <w:p w14:paraId="62871F14" w14:textId="77777777" w:rsidR="00474312" w:rsidRPr="00DC255F" w:rsidRDefault="0060521D">
      <w:pPr>
        <w:tabs>
          <w:tab w:val="left" w:pos="180"/>
        </w:tabs>
        <w:autoSpaceDE w:val="0"/>
        <w:autoSpaceDN w:val="0"/>
        <w:spacing w:before="118" w:after="0" w:line="262" w:lineRule="auto"/>
        <w:ind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Конструирование геометрических фигур (разбиение фигуры на части, составление фигуры из частей).</w:t>
      </w:r>
    </w:p>
    <w:p w14:paraId="74C03401" w14:textId="77777777" w:rsidR="00474312" w:rsidRPr="00DC255F" w:rsidRDefault="0060521D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Периметр многоугольника: измерение, вычисление, запись равенства.</w:t>
      </w:r>
    </w:p>
    <w:p w14:paraId="3E4D8045" w14:textId="77777777" w:rsidR="00474312" w:rsidRPr="00DC255F" w:rsidRDefault="00474312">
      <w:pPr>
        <w:autoSpaceDE w:val="0"/>
        <w:autoSpaceDN w:val="0"/>
        <w:spacing w:after="72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3E3EB0AE" w14:textId="77777777" w:rsidR="00474312" w:rsidRPr="00DC255F" w:rsidRDefault="0060521D">
      <w:pPr>
        <w:autoSpaceDE w:val="0"/>
        <w:autoSpaceDN w:val="0"/>
        <w:spacing w:after="0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 Сравнение площадей фигур с помощью наложения.</w:t>
      </w:r>
    </w:p>
    <w:p w14:paraId="060CE658" w14:textId="77777777" w:rsidR="00474312" w:rsidRPr="00DC255F" w:rsidRDefault="0060521D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Математическая информация</w:t>
      </w:r>
    </w:p>
    <w:p w14:paraId="37ED7D5C" w14:textId="77777777" w:rsidR="00474312" w:rsidRPr="00DC255F" w:rsidRDefault="0060521D">
      <w:pPr>
        <w:autoSpaceDE w:val="0"/>
        <w:autoSpaceDN w:val="0"/>
        <w:spacing w:before="11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Классификация объектов по двум признакам.</w:t>
      </w:r>
    </w:p>
    <w:p w14:paraId="2CEEFF86" w14:textId="77777777" w:rsidR="00474312" w:rsidRPr="00DC255F" w:rsidRDefault="0060521D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14:paraId="67CD8DFF" w14:textId="77777777" w:rsidR="00474312" w:rsidRPr="00DC255F" w:rsidRDefault="0060521D">
      <w:pPr>
        <w:autoSpaceDE w:val="0"/>
        <w:autoSpaceDN w:val="0"/>
        <w:spacing w:before="70" w:after="0" w:line="271" w:lineRule="auto"/>
        <w:ind w:right="288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данными.</w:t>
      </w:r>
    </w:p>
    <w:p w14:paraId="53CD5311" w14:textId="77777777" w:rsidR="00474312" w:rsidRPr="00DC255F" w:rsidRDefault="0060521D">
      <w:pPr>
        <w:autoSpaceDE w:val="0"/>
        <w:autoSpaceDN w:val="0"/>
        <w:spacing w:before="72" w:after="0" w:line="262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Формализованное описание последовательности действий (инструкция, план, схема, алгоритм). Столбчатая диаграмма: чтение, использование данных для решения учебных и практических задач.</w:t>
      </w:r>
    </w:p>
    <w:p w14:paraId="06F88E71" w14:textId="77777777" w:rsidR="00474312" w:rsidRPr="00DC255F" w:rsidRDefault="0060521D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14:paraId="087D41AC" w14:textId="77777777" w:rsidR="00474312" w:rsidRPr="00DC255F" w:rsidRDefault="0060521D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УНИВЕРСАЛЬНЫЕ УЧЕБНЫЕ ДЕЙСТВИЯ</w:t>
      </w:r>
    </w:p>
    <w:p w14:paraId="484D14F0" w14:textId="77777777" w:rsidR="00474312" w:rsidRPr="00DC255F" w:rsidRDefault="0060521D">
      <w:pPr>
        <w:autoSpaceDE w:val="0"/>
        <w:autoSpaceDN w:val="0"/>
        <w:spacing w:before="166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lastRenderedPageBreak/>
        <w:t>Универсальные познавательные учебные действия:</w:t>
      </w:r>
    </w:p>
    <w:p w14:paraId="50291088" w14:textId="77777777" w:rsidR="00474312" w:rsidRPr="00DC255F" w:rsidRDefault="0060521D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сравнивать математические объекты (числа, величины, геометрические фигуры); </w:t>
      </w:r>
    </w:p>
    <w:p w14:paraId="526C06F9" w14:textId="77777777" w:rsidR="00474312" w:rsidRPr="00DC255F" w:rsidRDefault="0060521D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выбирать приём вычисления, выполнения действия; конструировать геометрические фигуры; </w:t>
      </w:r>
    </w:p>
    <w:p w14:paraId="155468EF" w14:textId="77777777" w:rsidR="00474312" w:rsidRPr="00DC255F" w:rsidRDefault="0060521D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классифицировать объекты (числа, величины, геометрические фигуры, текстовые задачи в одно действие) по выбранному признаку; </w:t>
      </w:r>
    </w:p>
    <w:p w14:paraId="624A5092" w14:textId="77777777" w:rsidR="00474312" w:rsidRPr="00DC255F" w:rsidRDefault="0060521D">
      <w:pPr>
        <w:autoSpaceDE w:val="0"/>
        <w:autoSpaceDN w:val="0"/>
        <w:spacing w:before="190" w:after="0" w:line="262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прикидывать размеры фигуры, её элементов; понимать смысл зависимостей и математических отношений, описанных в задаче; </w:t>
      </w:r>
    </w:p>
    <w:p w14:paraId="5801D046" w14:textId="77777777" w:rsidR="00474312" w:rsidRPr="00DC255F" w:rsidRDefault="0060521D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различать и использовать разные приёмы и алгоритмы вычисления; </w:t>
      </w:r>
    </w:p>
    <w:p w14:paraId="589FE219" w14:textId="77777777" w:rsidR="00474312" w:rsidRPr="00DC255F" w:rsidRDefault="0060521D">
      <w:pPr>
        <w:autoSpaceDE w:val="0"/>
        <w:autoSpaceDN w:val="0"/>
        <w:spacing w:before="190" w:after="0" w:line="262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выбирать метод решения (моделирование ситуации, перебор вариантов, использование алгоритма); </w:t>
      </w:r>
    </w:p>
    <w:p w14:paraId="08B1BCAA" w14:textId="77777777" w:rsidR="00474312" w:rsidRPr="00DC255F" w:rsidRDefault="0060521D">
      <w:pPr>
        <w:autoSpaceDE w:val="0"/>
        <w:autoSpaceDN w:val="0"/>
        <w:spacing w:before="190" w:after="0" w:line="271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соотносить начало, окончание, продолжительность события в практической ситуации; составлять ряд чисел (величин, геометрических фигур) по самостоятельно выбранному правилу; моделировать предложенную практическую ситуацию; </w:t>
      </w:r>
    </w:p>
    <w:p w14:paraId="259F8899" w14:textId="77777777" w:rsidR="00474312" w:rsidRPr="00DC255F" w:rsidRDefault="0060521D">
      <w:pPr>
        <w:autoSpaceDE w:val="0"/>
        <w:autoSpaceDN w:val="0"/>
        <w:spacing w:before="192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устанавливать последовательность событий, действий сюжета текстовой задачи.</w:t>
      </w:r>
    </w:p>
    <w:p w14:paraId="744809F4" w14:textId="77777777" w:rsidR="00474312" w:rsidRPr="00DC255F" w:rsidRDefault="0060521D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Работа с информацией:</w:t>
      </w:r>
    </w:p>
    <w:p w14:paraId="0AB2D493" w14:textId="77777777" w:rsidR="00474312" w:rsidRPr="00DC255F" w:rsidRDefault="0060521D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читать информацию, представленную в разных формах; </w:t>
      </w:r>
    </w:p>
    <w:p w14:paraId="0991B37E" w14:textId="77777777" w:rsidR="00474312" w:rsidRPr="00DC255F" w:rsidRDefault="0060521D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извлекать и интерпретировать числовые данные, представленные в таблице, на диаграмме; </w:t>
      </w:r>
    </w:p>
    <w:p w14:paraId="359FA312" w14:textId="77777777" w:rsidR="00474312" w:rsidRPr="00DC255F" w:rsidRDefault="0060521D">
      <w:pPr>
        <w:autoSpaceDE w:val="0"/>
        <w:autoSpaceDN w:val="0"/>
        <w:spacing w:before="190" w:after="0" w:line="262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заполнять таблицы сложения и умножения, дополнять данными чертеж; устанавливать соответствие между различными записями решения задачи; </w:t>
      </w:r>
    </w:p>
    <w:p w14:paraId="483FA927" w14:textId="77777777" w:rsidR="00474312" w:rsidRPr="00DC255F" w:rsidRDefault="0060521D">
      <w:pPr>
        <w:autoSpaceDE w:val="0"/>
        <w:autoSpaceDN w:val="0"/>
        <w:spacing w:before="190" w:after="0" w:line="262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14:paraId="4D491F2C" w14:textId="77777777" w:rsidR="00474312" w:rsidRPr="00DC255F" w:rsidRDefault="0060521D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Универсальные коммуникативные учебные действия:</w:t>
      </w:r>
    </w:p>
    <w:p w14:paraId="093DCB4E" w14:textId="77777777" w:rsidR="00474312" w:rsidRPr="00DC255F" w:rsidRDefault="0060521D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использовать математическую терминологию для описания отношений и зависимостей; </w:t>
      </w:r>
    </w:p>
    <w:p w14:paraId="68B864BD" w14:textId="77777777" w:rsidR="00474312" w:rsidRPr="00DC255F" w:rsidRDefault="00474312">
      <w:pPr>
        <w:autoSpaceDE w:val="0"/>
        <w:autoSpaceDN w:val="0"/>
        <w:spacing w:after="108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04FD988E" w14:textId="77777777" w:rsidR="00474312" w:rsidRPr="00DC255F" w:rsidRDefault="0060521D">
      <w:pPr>
        <w:autoSpaceDE w:val="0"/>
        <w:autoSpaceDN w:val="0"/>
        <w:spacing w:after="0" w:line="334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строить речевые высказывания для решения задач; составлять текстовую задачу;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объяснять на примерах отношения «больше/меньше на … », «больше/меньше в … », «равно»; использовать математическую символику для составления </w:t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числовых выражений;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выбирать, осуществлять переход от одних единиц  измерения величины к другим в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соответствии с практической ситуацией;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участвовать в обсуждении ошибок в ходе и результате выполнения вычисления.</w:t>
      </w:r>
    </w:p>
    <w:p w14:paraId="0FD236A9" w14:textId="77777777" w:rsidR="00474312" w:rsidRPr="00DC255F" w:rsidRDefault="0060521D">
      <w:pPr>
        <w:autoSpaceDE w:val="0"/>
        <w:autoSpaceDN w:val="0"/>
        <w:spacing w:before="178" w:after="0" w:line="367" w:lineRule="auto"/>
        <w:ind w:left="240" w:hanging="24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Универсальные регулятивные учебные действия: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проверять ход и результат выполнения действия;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вести поиск ошибок, характеризовать их и исправлять;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формулировать ответ (вывод), подтверждать его объяснением, расчётами;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выбирать и использовать различные приёмы прикидки и проверки правильности вычисления; —  проверять полноту и правильность заполнения таблиц сложения, умножения..</w:t>
      </w:r>
    </w:p>
    <w:p w14:paraId="0E87B848" w14:textId="77777777" w:rsidR="00474312" w:rsidRPr="00DC255F" w:rsidRDefault="0060521D">
      <w:pPr>
        <w:autoSpaceDE w:val="0"/>
        <w:autoSpaceDN w:val="0"/>
        <w:spacing w:before="178" w:after="0" w:line="326" w:lineRule="auto"/>
        <w:ind w:left="240" w:hanging="24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Совместная деятельность: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при работе в группе или в паре выполнять предложенные задания (находить разные решения; определять с помощью цифровых и аналоговых приборов, измерительных инструментов длину, массу, время);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договариваться о распределении обязанностей в совместном труде, выполнять роли руководителя, подчинённого, сдержанно принимать замечания к своей работе;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выполнять совместно прикидку и оценку результата выполнения общей работы.</w:t>
      </w:r>
    </w:p>
    <w:p w14:paraId="51ABC4A5" w14:textId="77777777" w:rsidR="00474312" w:rsidRPr="00DC255F" w:rsidRDefault="00474312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45A3D079" w14:textId="77777777" w:rsidR="00474312" w:rsidRPr="00DC255F" w:rsidRDefault="0060521D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ПЛАНИРУЕМЫЕ ОБРАЗОВАТЕЛЬНЫЕ РЕЗУЛЬТАТЫ</w:t>
      </w:r>
    </w:p>
    <w:p w14:paraId="38818654" w14:textId="77777777" w:rsidR="00474312" w:rsidRPr="00DC255F" w:rsidRDefault="0060521D">
      <w:pPr>
        <w:tabs>
          <w:tab w:val="left" w:pos="180"/>
        </w:tabs>
        <w:autoSpaceDE w:val="0"/>
        <w:autoSpaceDN w:val="0"/>
        <w:spacing w:before="346" w:after="0" w:line="262" w:lineRule="auto"/>
        <w:ind w:right="1152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Изучение математики в 3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5C0B0C38" w14:textId="77777777" w:rsidR="00474312" w:rsidRPr="00DC255F" w:rsidRDefault="0060521D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14:paraId="2EE0BA07" w14:textId="77777777" w:rsidR="00474312" w:rsidRPr="00DC255F" w:rsidRDefault="0060521D">
      <w:pPr>
        <w:tabs>
          <w:tab w:val="left" w:pos="180"/>
        </w:tabs>
        <w:autoSpaceDE w:val="0"/>
        <w:autoSpaceDN w:val="0"/>
        <w:spacing w:before="166" w:after="0" w:line="262" w:lineRule="auto"/>
        <w:ind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14:paraId="7E4D77C7" w14:textId="77777777" w:rsidR="00474312" w:rsidRPr="00DC255F" w:rsidRDefault="0060521D">
      <w:pPr>
        <w:autoSpaceDE w:val="0"/>
        <w:autoSpaceDN w:val="0"/>
        <w:spacing w:before="178" w:after="0" w:line="262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14:paraId="7CF91A4E" w14:textId="77777777" w:rsidR="00474312" w:rsidRPr="00DC255F" w:rsidRDefault="0060521D">
      <w:pPr>
        <w:autoSpaceDE w:val="0"/>
        <w:autoSpaceDN w:val="0"/>
        <w:spacing w:before="192" w:after="0" w:line="262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—  развития способности мыслить, рассуждать, выдвигать предположения и доказывать или опровергать их; </w:t>
      </w:r>
    </w:p>
    <w:p w14:paraId="7B731CD7" w14:textId="77777777" w:rsidR="00474312" w:rsidRPr="00DC255F" w:rsidRDefault="0060521D">
      <w:pPr>
        <w:autoSpaceDE w:val="0"/>
        <w:autoSpaceDN w:val="0"/>
        <w:spacing w:before="190" w:after="0" w:line="271" w:lineRule="auto"/>
        <w:ind w:left="420"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0A2663B6" w14:textId="77777777" w:rsidR="00474312" w:rsidRPr="00DC255F" w:rsidRDefault="0060521D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осваивать навыки организации безопасного поведения в информационной среде; </w:t>
      </w:r>
    </w:p>
    <w:p w14:paraId="7DCBFD7A" w14:textId="77777777" w:rsidR="00474312" w:rsidRPr="00DC255F" w:rsidRDefault="0060521D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14:paraId="15C832A6" w14:textId="77777777" w:rsidR="00474312" w:rsidRPr="00DC255F" w:rsidRDefault="0060521D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14:paraId="3C4BD190" w14:textId="77777777" w:rsidR="00474312" w:rsidRPr="00DC255F" w:rsidRDefault="0060521D">
      <w:pPr>
        <w:autoSpaceDE w:val="0"/>
        <w:autoSpaceDN w:val="0"/>
        <w:spacing w:before="190" w:after="0" w:line="262" w:lineRule="auto"/>
        <w:ind w:left="420"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14:paraId="43B35130" w14:textId="77777777" w:rsidR="00474312" w:rsidRPr="00DC255F" w:rsidRDefault="0060521D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оценивать свои успехи в изучении математики, намечать пути устранения трудностей; </w:t>
      </w:r>
    </w:p>
    <w:p w14:paraId="513E6A0A" w14:textId="77777777" w:rsidR="00474312" w:rsidRPr="00DC255F" w:rsidRDefault="0060521D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стремиться углублять свои математические знания и умения; пользоваться разнообразными информационными средства ми для решения предложенных и самостоятельно выбранных учебных проблем, задач.</w:t>
      </w:r>
    </w:p>
    <w:p w14:paraId="6276E609" w14:textId="77777777" w:rsidR="00474312" w:rsidRPr="00DC255F" w:rsidRDefault="0060521D">
      <w:pPr>
        <w:autoSpaceDE w:val="0"/>
        <w:autoSpaceDN w:val="0"/>
        <w:spacing w:before="324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14:paraId="0663D066" w14:textId="77777777" w:rsidR="00474312" w:rsidRPr="00DC255F" w:rsidRDefault="0060521D">
      <w:pPr>
        <w:autoSpaceDE w:val="0"/>
        <w:autoSpaceDN w:val="0"/>
        <w:spacing w:before="16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 концу обучения у обучающегося формируются следующие универсальные учебные действия.</w:t>
      </w:r>
    </w:p>
    <w:p w14:paraId="3E3E8676" w14:textId="77777777" w:rsidR="00474312" w:rsidRPr="00DC255F" w:rsidRDefault="0060521D">
      <w:pPr>
        <w:autoSpaceDE w:val="0"/>
        <w:autoSpaceDN w:val="0"/>
        <w:spacing w:before="192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Универсальные  познавательные учебные действия:</w:t>
      </w:r>
    </w:p>
    <w:p w14:paraId="7FB9398D" w14:textId="77777777" w:rsidR="00474312" w:rsidRPr="00DC255F" w:rsidRDefault="0060521D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1)  Базовые логические действия:</w:t>
      </w:r>
    </w:p>
    <w:p w14:paraId="7FE1CA82" w14:textId="77777777" w:rsidR="00474312" w:rsidRPr="00DC255F" w:rsidRDefault="0060521D">
      <w:pPr>
        <w:autoSpaceDE w:val="0"/>
        <w:autoSpaceDN w:val="0"/>
        <w:spacing w:before="178" w:after="0" w:line="262" w:lineRule="auto"/>
        <w:ind w:left="420" w:right="1008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14:paraId="1422D9D6" w14:textId="77777777" w:rsidR="00474312" w:rsidRPr="00DC255F" w:rsidRDefault="0060521D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14:paraId="180B9CEB" w14:textId="77777777" w:rsidR="00474312" w:rsidRPr="00DC255F" w:rsidRDefault="0060521D">
      <w:pPr>
        <w:autoSpaceDE w:val="0"/>
        <w:autoSpaceDN w:val="0"/>
        <w:spacing w:before="190" w:after="0" w:line="262" w:lineRule="auto"/>
        <w:ind w:left="42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14:paraId="108FA35D" w14:textId="77777777" w:rsidR="00474312" w:rsidRPr="00DC255F" w:rsidRDefault="0060521D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717ADEE7" w14:textId="77777777" w:rsidR="00474312" w:rsidRPr="00DC255F" w:rsidRDefault="0060521D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2)  Базовые исследовательские действия:</w:t>
      </w:r>
    </w:p>
    <w:p w14:paraId="7E7807B2" w14:textId="77777777" w:rsidR="00474312" w:rsidRPr="00DC255F" w:rsidRDefault="00474312">
      <w:pPr>
        <w:autoSpaceDE w:val="0"/>
        <w:autoSpaceDN w:val="0"/>
        <w:spacing w:after="132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5DCC437B" w14:textId="77777777" w:rsidR="00474312" w:rsidRPr="00DC255F" w:rsidRDefault="0060521D">
      <w:pPr>
        <w:autoSpaceDE w:val="0"/>
        <w:autoSpaceDN w:val="0"/>
        <w:spacing w:after="0" w:line="262" w:lineRule="auto"/>
        <w:ind w:left="240"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проявлять способность ориентироваться в учебном материале разных разделов курса математики; </w:t>
      </w:r>
    </w:p>
    <w:p w14:paraId="00459D6E" w14:textId="77777777" w:rsidR="00474312" w:rsidRPr="00DC255F" w:rsidRDefault="0060521D">
      <w:pPr>
        <w:autoSpaceDE w:val="0"/>
        <w:autoSpaceDN w:val="0"/>
        <w:spacing w:before="190" w:after="0" w:line="262" w:lineRule="auto"/>
        <w:ind w:left="240" w:right="144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14:paraId="09B52CFA" w14:textId="77777777" w:rsidR="00474312" w:rsidRPr="00DC255F" w:rsidRDefault="0060521D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применять изученные методы познания (измерение, моделирование, перебор вариантов)</w:t>
      </w:r>
    </w:p>
    <w:p w14:paraId="068B2627" w14:textId="77777777" w:rsidR="00474312" w:rsidRPr="00DC255F" w:rsidRDefault="0060521D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3)  Работа с информацией:</w:t>
      </w:r>
    </w:p>
    <w:p w14:paraId="234351EB" w14:textId="77777777" w:rsidR="00474312" w:rsidRPr="00DC255F" w:rsidRDefault="0060521D">
      <w:pPr>
        <w:autoSpaceDE w:val="0"/>
        <w:autoSpaceDN w:val="0"/>
        <w:spacing w:before="178" w:after="0" w:line="262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14:paraId="68AA71F3" w14:textId="77777777" w:rsidR="00474312" w:rsidRPr="00DC255F" w:rsidRDefault="0060521D">
      <w:pPr>
        <w:autoSpaceDE w:val="0"/>
        <w:autoSpaceDN w:val="0"/>
        <w:spacing w:before="192" w:after="0" w:line="262" w:lineRule="auto"/>
        <w:ind w:left="240"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читать, интерпретировать графически представленную информацию (схему, таблицу, диаграмму, другую модель); </w:t>
      </w:r>
    </w:p>
    <w:p w14:paraId="6DE25875" w14:textId="77777777" w:rsidR="00474312" w:rsidRPr="00DC255F" w:rsidRDefault="0060521D">
      <w:pPr>
        <w:autoSpaceDE w:val="0"/>
        <w:autoSpaceDN w:val="0"/>
        <w:spacing w:before="190" w:after="0" w:line="262" w:lineRule="auto"/>
        <w:ind w:left="24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14:paraId="1F6870E6" w14:textId="77777777" w:rsidR="00474312" w:rsidRPr="00DC255F" w:rsidRDefault="0060521D">
      <w:pPr>
        <w:autoSpaceDE w:val="0"/>
        <w:autoSpaceDN w:val="0"/>
        <w:spacing w:before="190" w:after="0" w:line="262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принимать правила, безопасно использовать предлагаемые электронные средства и источники информации.</w:t>
      </w:r>
    </w:p>
    <w:p w14:paraId="04BFECB8" w14:textId="77777777" w:rsidR="00474312" w:rsidRPr="00DC255F" w:rsidRDefault="0060521D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Универсальные коммуникативные учебные действия:</w:t>
      </w:r>
    </w:p>
    <w:p w14:paraId="51E8F50E" w14:textId="77777777" w:rsidR="00474312" w:rsidRPr="00DC255F" w:rsidRDefault="0060521D">
      <w:pPr>
        <w:autoSpaceDE w:val="0"/>
        <w:autoSpaceDN w:val="0"/>
        <w:spacing w:before="178"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конструировать утверждения, проверять их истинность; строить логическое рассуждение;</w:t>
      </w:r>
    </w:p>
    <w:p w14:paraId="710E0C59" w14:textId="77777777" w:rsidR="00474312" w:rsidRPr="00DC255F" w:rsidRDefault="0060521D">
      <w:pPr>
        <w:autoSpaceDE w:val="0"/>
        <w:autoSpaceDN w:val="0"/>
        <w:spacing w:before="238" w:after="0" w:line="23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использовать текст задания для объяснения способа и хода решения математической задачи;</w:t>
      </w:r>
    </w:p>
    <w:p w14:paraId="42FCB29C" w14:textId="77777777" w:rsidR="00474312" w:rsidRPr="00DC255F" w:rsidRDefault="0060521D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формулировать ответ;</w:t>
      </w:r>
    </w:p>
    <w:p w14:paraId="735CE34F" w14:textId="77777777" w:rsidR="00474312" w:rsidRPr="00DC255F" w:rsidRDefault="0060521D">
      <w:pPr>
        <w:autoSpaceDE w:val="0"/>
        <w:autoSpaceDN w:val="0"/>
        <w:spacing w:before="238" w:after="0" w:line="262" w:lineRule="auto"/>
        <w:ind w:left="24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комментировать процесс вычисления, построения, решения; объяснять полученный ответ с использованием изученной терминологии;</w:t>
      </w:r>
    </w:p>
    <w:p w14:paraId="4D894955" w14:textId="77777777" w:rsidR="00474312" w:rsidRPr="00DC255F" w:rsidRDefault="0060521D">
      <w:pPr>
        <w:autoSpaceDE w:val="0"/>
        <w:autoSpaceDN w:val="0"/>
        <w:spacing w:before="238" w:after="0" w:line="271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26CF10A1" w14:textId="77777777" w:rsidR="00474312" w:rsidRPr="00DC255F" w:rsidRDefault="0060521D">
      <w:pPr>
        <w:autoSpaceDE w:val="0"/>
        <w:autoSpaceDN w:val="0"/>
        <w:spacing w:before="238" w:after="0" w:line="271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— 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70BDC6A7" w14:textId="77777777" w:rsidR="00474312" w:rsidRPr="00DC255F" w:rsidRDefault="0060521D">
      <w:pPr>
        <w:autoSpaceDE w:val="0"/>
        <w:autoSpaceDN w:val="0"/>
        <w:spacing w:before="240"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ориентироваться в алгоритмах: воспроизводить, дополнять, исправлять деформированные;</w:t>
      </w:r>
    </w:p>
    <w:p w14:paraId="3B7AF086" w14:textId="77777777" w:rsidR="00474312" w:rsidRPr="00DC255F" w:rsidRDefault="0060521D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составлять по аналогии;</w:t>
      </w:r>
    </w:p>
    <w:p w14:paraId="766A2842" w14:textId="77777777" w:rsidR="00474312" w:rsidRPr="00DC255F" w:rsidRDefault="0060521D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самостоятельно составлять тексты заданий, аналогичные типовым изученным.</w:t>
      </w:r>
    </w:p>
    <w:p w14:paraId="6197552D" w14:textId="77777777" w:rsidR="00474312" w:rsidRPr="00DC255F" w:rsidRDefault="0060521D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Универсальные регулятивные учебные действия:</w:t>
      </w:r>
    </w:p>
    <w:p w14:paraId="05AB7A17" w14:textId="77777777" w:rsidR="00474312" w:rsidRPr="00DC255F" w:rsidRDefault="0060521D">
      <w:pPr>
        <w:autoSpaceDE w:val="0"/>
        <w:autoSpaceDN w:val="0"/>
        <w:spacing w:before="190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1)  Самоорганизация:</w:t>
      </w:r>
    </w:p>
    <w:p w14:paraId="1E77768F" w14:textId="77777777" w:rsidR="00474312" w:rsidRPr="00DC255F" w:rsidRDefault="0060521D">
      <w:pPr>
        <w:autoSpaceDE w:val="0"/>
        <w:autoSpaceDN w:val="0"/>
        <w:spacing w:before="178"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планировать этапы предстоящей работы, определять последовательность учебных действий; </w:t>
      </w:r>
    </w:p>
    <w:p w14:paraId="680C1A3F" w14:textId="77777777" w:rsidR="00474312" w:rsidRPr="00DC255F" w:rsidRDefault="0060521D">
      <w:pPr>
        <w:autoSpaceDE w:val="0"/>
        <w:autoSpaceDN w:val="0"/>
        <w:spacing w:before="190" w:after="0" w:line="262" w:lineRule="auto"/>
        <w:ind w:left="240"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выполнять правила безопасного использования электронных средств, предлагаемых в процессе обучения.</w:t>
      </w:r>
    </w:p>
    <w:p w14:paraId="3357DBF9" w14:textId="77777777" w:rsidR="00474312" w:rsidRPr="00DC255F" w:rsidRDefault="0060521D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2)  Самоконтроль:</w:t>
      </w:r>
    </w:p>
    <w:p w14:paraId="4C9EA750" w14:textId="77777777" w:rsidR="00474312" w:rsidRPr="00DC255F" w:rsidRDefault="0060521D">
      <w:pPr>
        <w:autoSpaceDE w:val="0"/>
        <w:autoSpaceDN w:val="0"/>
        <w:spacing w:before="178"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осуществлять контроль процесса и результата своей деятельности, объективно оценивать их; </w:t>
      </w:r>
    </w:p>
    <w:p w14:paraId="7D858951" w14:textId="77777777" w:rsidR="00474312" w:rsidRPr="00DC255F" w:rsidRDefault="0060521D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выбирать и при необходимости корректировать способы действий; </w:t>
      </w:r>
    </w:p>
    <w:p w14:paraId="08230980" w14:textId="77777777" w:rsidR="00474312" w:rsidRPr="00DC255F" w:rsidRDefault="00474312">
      <w:pPr>
        <w:autoSpaceDE w:val="0"/>
        <w:autoSpaceDN w:val="0"/>
        <w:spacing w:after="144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4330210E" w14:textId="77777777" w:rsidR="00474312" w:rsidRPr="00DC255F" w:rsidRDefault="0060521D">
      <w:pPr>
        <w:autoSpaceDE w:val="0"/>
        <w:autoSpaceDN w:val="0"/>
        <w:spacing w:after="0" w:line="262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находить ошибки в своей работе, устанавливать их причины, вести поиск путей преодоления ошибок.</w:t>
      </w:r>
    </w:p>
    <w:p w14:paraId="287100B6" w14:textId="77777777" w:rsidR="00474312" w:rsidRPr="00DC255F" w:rsidRDefault="0060521D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3)  Самооценка:</w:t>
      </w:r>
    </w:p>
    <w:p w14:paraId="12350BCE" w14:textId="77777777" w:rsidR="00474312" w:rsidRPr="00DC255F" w:rsidRDefault="0060521D">
      <w:pPr>
        <w:autoSpaceDE w:val="0"/>
        <w:autoSpaceDN w:val="0"/>
        <w:spacing w:before="178" w:after="0" w:line="271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14:paraId="18128E78" w14:textId="77777777" w:rsidR="00474312" w:rsidRPr="00DC255F" w:rsidRDefault="0060521D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оценивать рациональность своих действий, давать им качественную характеристику.</w:t>
      </w:r>
    </w:p>
    <w:p w14:paraId="1AF040A7" w14:textId="77777777" w:rsidR="00474312" w:rsidRPr="00DC255F" w:rsidRDefault="0060521D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Совместная деятельность:</w:t>
      </w:r>
    </w:p>
    <w:p w14:paraId="0DECFCD8" w14:textId="77777777" w:rsidR="00474312" w:rsidRPr="00DC255F" w:rsidRDefault="0060521D">
      <w:pPr>
        <w:autoSpaceDE w:val="0"/>
        <w:autoSpaceDN w:val="0"/>
        <w:spacing w:before="180" w:after="0" w:line="271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 </w:t>
      </w:r>
    </w:p>
    <w:p w14:paraId="57ACAA75" w14:textId="77777777" w:rsidR="00474312" w:rsidRPr="00DC255F" w:rsidRDefault="0060521D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согласовывать  мнения в ходе поиска доказательств, выбора рационального способа, анализа информации;</w:t>
      </w:r>
    </w:p>
    <w:p w14:paraId="161428FE" w14:textId="77777777" w:rsidR="00474312" w:rsidRPr="00DC255F" w:rsidRDefault="0060521D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1E754DA0" w14:textId="77777777" w:rsidR="00474312" w:rsidRPr="00DC255F" w:rsidRDefault="0060521D">
      <w:pPr>
        <w:autoSpaceDE w:val="0"/>
        <w:autoSpaceDN w:val="0"/>
        <w:spacing w:before="32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14:paraId="152FB331" w14:textId="77777777" w:rsidR="00474312" w:rsidRPr="00DC255F" w:rsidRDefault="0060521D">
      <w:pPr>
        <w:autoSpaceDE w:val="0"/>
        <w:autoSpaceDN w:val="0"/>
        <w:spacing w:before="166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 концу обучения в 3 классе  обучающийся научится:</w:t>
      </w:r>
    </w:p>
    <w:p w14:paraId="61FA1DE3" w14:textId="77777777" w:rsidR="00474312" w:rsidRPr="00DC255F" w:rsidRDefault="0060521D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читать, записывать, сравнивать, упорядочивать числа в пределах 1000; </w:t>
      </w:r>
    </w:p>
    <w:p w14:paraId="53598B6B" w14:textId="77777777" w:rsidR="00474312" w:rsidRPr="00DC255F" w:rsidRDefault="0060521D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находить число большее/меньшее данного числа на заданное число, в заданное число раз (в пределах 1000); </w:t>
      </w:r>
    </w:p>
    <w:p w14:paraId="2D466EAD" w14:textId="77777777" w:rsidR="00474312" w:rsidRPr="00DC255F" w:rsidRDefault="0060521D">
      <w:pPr>
        <w:autoSpaceDE w:val="0"/>
        <w:autoSpaceDN w:val="0"/>
        <w:spacing w:before="190" w:after="0" w:line="271" w:lineRule="auto"/>
        <w:ind w:left="42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выполнять арифметические действия: сложение и вычитание (в пределах 100 — устно, в пределах 1000 — письменно); умножение и деление на однозначное число (в пределах 100 —устно и письменно); </w:t>
      </w:r>
    </w:p>
    <w:p w14:paraId="02109E6B" w14:textId="77777777" w:rsidR="00474312" w:rsidRPr="00DC255F" w:rsidRDefault="0060521D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выполнять действия умножение и деление с числами 0 и 1, деление с остатком; </w:t>
      </w:r>
    </w:p>
    <w:p w14:paraId="529A31DB" w14:textId="77777777" w:rsidR="00474312" w:rsidRPr="00DC255F" w:rsidRDefault="0060521D">
      <w:pPr>
        <w:autoSpaceDE w:val="0"/>
        <w:autoSpaceDN w:val="0"/>
        <w:spacing w:before="190" w:after="0" w:line="278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устанавливать и соблюдать порядок действий при вычислении значения числового выражения (со скобками/без скобок), содержащего арифметические действия сложения, вычитания, умножения и деления; использовать при вычислениях переместительное и сочетательное свойства сложения; </w:t>
      </w:r>
    </w:p>
    <w:p w14:paraId="0077873D" w14:textId="77777777" w:rsidR="00474312" w:rsidRPr="00DC255F" w:rsidRDefault="0060521D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находить неизвестный компонент арифметического действия; </w:t>
      </w:r>
    </w:p>
    <w:p w14:paraId="048BF020" w14:textId="77777777" w:rsidR="00474312" w:rsidRPr="00DC255F" w:rsidRDefault="0060521D">
      <w:pPr>
        <w:autoSpaceDE w:val="0"/>
        <w:autoSpaceDN w:val="0"/>
        <w:spacing w:before="190" w:after="0" w:line="271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рубль), </w:t>
      </w:r>
    </w:p>
    <w:p w14:paraId="0787C19D" w14:textId="77777777" w:rsidR="00474312" w:rsidRPr="00DC255F" w:rsidRDefault="0060521D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преобразовывать одни единицы данной величины в другие; </w:t>
      </w:r>
    </w:p>
    <w:p w14:paraId="7E1B55AB" w14:textId="77777777" w:rsidR="00474312" w:rsidRPr="00DC255F" w:rsidRDefault="0060521D">
      <w:pPr>
        <w:autoSpaceDE w:val="0"/>
        <w:autoSpaceDN w:val="0"/>
        <w:spacing w:before="190" w:after="0" w:line="262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определять с помощью цифровых и аналоговых приборов, измерительных инструментов длину, массу, время; </w:t>
      </w:r>
    </w:p>
    <w:p w14:paraId="79B27371" w14:textId="77777777" w:rsidR="00474312" w:rsidRPr="00DC255F" w:rsidRDefault="0060521D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выполнять прикидку и оценку результата измерений; </w:t>
      </w:r>
    </w:p>
    <w:p w14:paraId="4E039EE0" w14:textId="77777777" w:rsidR="00474312" w:rsidRPr="00DC255F" w:rsidRDefault="0060521D">
      <w:pPr>
        <w:autoSpaceDE w:val="0"/>
        <w:autoSpaceDN w:val="0"/>
        <w:spacing w:before="190" w:after="0" w:line="262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определять продолжительность события; сравнивать величины длины, площади, массы, времени, стоимости, устанавливая между ними соотношение «больше/ меньше на/в»; </w:t>
      </w:r>
    </w:p>
    <w:p w14:paraId="2DFD74E5" w14:textId="77777777" w:rsidR="00474312" w:rsidRPr="00DC255F" w:rsidRDefault="00474312">
      <w:pPr>
        <w:autoSpaceDE w:val="0"/>
        <w:autoSpaceDN w:val="0"/>
        <w:spacing w:after="108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6F7A3DA5" w14:textId="77777777" w:rsidR="00474312" w:rsidRPr="00DC255F" w:rsidRDefault="0060521D">
      <w:pPr>
        <w:autoSpaceDE w:val="0"/>
        <w:autoSpaceDN w:val="0"/>
        <w:spacing w:after="0" w:line="348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называть, находить долю величины (половина, четверть);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сравнивать величины, выраженные долями;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знать и использовать при решении задач и в практических ситуациях (покупка товара, определение времени, выполнение расчётов) соотношение между </w:t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величинами;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выполнять сложение и вычитание однородных величин, умножение и деление величины на однозначное число;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решать задачи в одно, 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конструировать прямоугольник из данных фигур (квадратов), делить прямоугольник, многоугольник на заданные части;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сравнивать фигуры по площади (наложение, сопоставление числовых значений);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находить периметр прямоугольника (квадрата), площадь прямоугольника (квадрата), используя правило/алгоритм;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распознавать верные (истинные) и неверные (ложные) утверждения со словами: «все»,«некоторые», «и», «каждый», «если…, то…»;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формулировать утверждение (вывод), строить логические рассуждения (одно/двухшаговые), в том числе с использованием изученных связок;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классифицировать объекты по одному, двум признакам; извлекать и использовать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информацию, представленную в таблицах с данными о реальных процессах и явлениях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окружающего мира (например, расписание, режим работы), в предметах повседневной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жизни (например, ярлык, этикетка);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структурировать информацию: заполнять простейшие таблицы по образцу;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составлять план выполнения учебного задания и следовать ему;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выполнять действия по алгоритму;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сравнивать математические объекты (находить общее, различное, уникальное); </w:t>
      </w:r>
      <w:r w:rsidRPr="00DC255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DC25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выбирать верное решение математической задачи. </w:t>
      </w:r>
    </w:p>
    <w:p w14:paraId="3F9BD595" w14:textId="77777777" w:rsidR="00474312" w:rsidRPr="00F91100" w:rsidRDefault="00474312">
      <w:pPr>
        <w:rPr>
          <w:lang w:val="ru-RU"/>
        </w:rPr>
        <w:sectPr w:rsidR="00474312" w:rsidRPr="00F91100">
          <w:pgSz w:w="11900" w:h="16840"/>
          <w:pgMar w:top="328" w:right="728" w:bottom="1440" w:left="1086" w:header="720" w:footer="720" w:gutter="0"/>
          <w:cols w:space="720" w:equalWidth="0">
            <w:col w:w="10086" w:space="0"/>
          </w:cols>
          <w:docGrid w:linePitch="360"/>
        </w:sectPr>
      </w:pPr>
    </w:p>
    <w:p w14:paraId="585D8BAC" w14:textId="77777777" w:rsidR="00474312" w:rsidRPr="00F91100" w:rsidRDefault="00474312">
      <w:pPr>
        <w:autoSpaceDE w:val="0"/>
        <w:autoSpaceDN w:val="0"/>
        <w:spacing w:after="64" w:line="220" w:lineRule="exact"/>
        <w:rPr>
          <w:lang w:val="ru-RU"/>
        </w:rPr>
      </w:pPr>
    </w:p>
    <w:p w14:paraId="17C41775" w14:textId="77777777" w:rsidR="00474312" w:rsidRDefault="0060521D">
      <w:pPr>
        <w:autoSpaceDE w:val="0"/>
        <w:autoSpaceDN w:val="0"/>
        <w:spacing w:after="666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954"/>
        <w:gridCol w:w="528"/>
        <w:gridCol w:w="1106"/>
        <w:gridCol w:w="1140"/>
        <w:gridCol w:w="864"/>
        <w:gridCol w:w="2894"/>
        <w:gridCol w:w="2124"/>
        <w:gridCol w:w="3424"/>
      </w:tblGrid>
      <w:tr w:rsidR="00474312" w14:paraId="4D913EDA" w14:textId="77777777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C4B267" w14:textId="77777777" w:rsidR="00474312" w:rsidRDefault="0060521D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FCFD87" w14:textId="77777777" w:rsidR="00474312" w:rsidRPr="00F91100" w:rsidRDefault="0060521D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96CAEE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F3F0B8" w14:textId="77777777" w:rsidR="00474312" w:rsidRDefault="0060521D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2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677AC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609B722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3424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C36F49" w14:textId="77777777" w:rsidR="00474312" w:rsidRDefault="0060521D">
            <w:pPr>
              <w:autoSpaceDE w:val="0"/>
              <w:autoSpaceDN w:val="0"/>
              <w:spacing w:before="78" w:after="0" w:line="245" w:lineRule="auto"/>
              <w:ind w:left="74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474312" w14:paraId="5906AC44" w14:textId="77777777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50A6F" w14:textId="77777777" w:rsidR="00474312" w:rsidRDefault="0047431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E2AFA" w14:textId="77777777" w:rsidR="00474312" w:rsidRDefault="00474312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938CD0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8DF927" w14:textId="77777777" w:rsidR="00474312" w:rsidRDefault="0060521D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9C3519" w14:textId="77777777" w:rsidR="00474312" w:rsidRDefault="0060521D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DB116" w14:textId="77777777" w:rsidR="00474312" w:rsidRDefault="0047431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F6AE3" w14:textId="77777777" w:rsidR="00474312" w:rsidRDefault="0047431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06474C3" w14:textId="77777777" w:rsidR="00474312" w:rsidRDefault="00474312"/>
        </w:tc>
        <w:tc>
          <w:tcPr>
            <w:tcW w:w="1726" w:type="dxa"/>
            <w:vMerge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48E01EB4" w14:textId="77777777" w:rsidR="00474312" w:rsidRDefault="00474312"/>
        </w:tc>
      </w:tr>
      <w:tr w:rsidR="00474312" w14:paraId="074BFC1E" w14:textId="77777777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0B947A" w14:textId="77777777" w:rsidR="00474312" w:rsidRDefault="0060521D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Числа</w:t>
            </w:r>
          </w:p>
        </w:tc>
      </w:tr>
      <w:tr w:rsidR="00474312" w14:paraId="3B5A7B87" w14:textId="77777777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13BEAD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86BA07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Числа в пределах 1000: чтение, запись, сравнение, представление в виде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суммы разрядных слагаемых.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9B8DD0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9C3449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8EB88D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4ABF82" w14:textId="73FB7B77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A1A03C" w14:textId="77777777" w:rsidR="00474312" w:rsidRPr="00F91100" w:rsidRDefault="0060521D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Устная и письменная работа с числами: составление и чтение, сравнение и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упорядочение, представление в виде суммы разрядных слагаемых и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дополнение до заданного числа; выбор чисел с заданными свойствами (число единиц разряда, чётность и т. д.);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C8D1EF9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A15FD" w14:textId="77777777" w:rsidR="00474312" w:rsidRDefault="0060521D">
            <w:pPr>
              <w:autoSpaceDE w:val="0"/>
              <w:autoSpaceDN w:val="0"/>
              <w:spacing w:before="76" w:after="0" w:line="250" w:lineRule="auto"/>
              <w:ind w:left="74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https://www.yaklass.ru/p/matematika/3-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klass/mnogoznachnye-chisla-chisla-bolshe-1000-18713/pravila-slozheniia-i-vychitaniia-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mnogoznachnykh-chisel-18725</w:t>
            </w:r>
          </w:p>
        </w:tc>
      </w:tr>
      <w:tr w:rsidR="00474312" w14:paraId="3E9B63AA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41C42F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100642" w14:textId="77777777" w:rsidR="00474312" w:rsidRPr="00F91100" w:rsidRDefault="0060521D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Равенства и неравенства: чтение,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составление, установление истинности (верное/неверное).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CCDAE3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F5DFD3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9885AE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4D5C52" w14:textId="11BC77D9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DB9638" w14:textId="77777777" w:rsidR="00474312" w:rsidRPr="00F91100" w:rsidRDefault="0060521D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парах/группах. Обнаружение и проверка общего свойства группы чисел, поиск уникальных свойств числа из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группы чисел;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F1ED9C7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9595AA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https://resh.edu.ru/subject/lesson/5196/</w:t>
            </w:r>
          </w:p>
        </w:tc>
      </w:tr>
      <w:tr w:rsidR="00474312" w14:paraId="752678DA" w14:textId="77777777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4B407B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F592B6" w14:textId="77777777" w:rsidR="00474312" w:rsidRPr="00F91100" w:rsidRDefault="0060521D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Увеличение/уменьшение числа в несколько раз.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A3CC3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C9ED38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E31CC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E91847" w14:textId="064E7DCD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554C55" w14:textId="77777777" w:rsidR="00474312" w:rsidRPr="00F91100" w:rsidRDefault="0060521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различение,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называние и запись математических терминов, знаков; их использование на письме и в речи при формулировании вывода, объяснении ответа, ведении математических записей;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65E527E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8F57C1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https://resh.edu.ru/subject/lesson/5696/start/314990/</w:t>
            </w:r>
          </w:p>
        </w:tc>
      </w:tr>
      <w:tr w:rsidR="00474312" w14:paraId="55BF5587" w14:textId="77777777">
        <w:trPr>
          <w:trHeight w:hRule="exact" w:val="26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F73935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5A8364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Кратное сравнение чисел.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6F64B3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770AE8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EA4511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86E67" w14:textId="0C3CDD45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601500" w14:textId="77777777" w:rsidR="00474312" w:rsidRPr="00F91100" w:rsidRDefault="0060521D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Игры-соревнования, связанные с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анализом математического текста,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распределением чисел (других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объектов) на группы по одному-двум существенным основаниям,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представлением числа разными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способами (в виде предметной модели, суммы разрядных слагаемых, словесной или цифровой записи), использованием числовых данных для построения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утверждения, математического текста с числовыми данными (например, текста объяснения) и проверки его истинности;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E126197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36A75D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https://resh.edu.ru/subject/lesson/5695/</w:t>
            </w:r>
          </w:p>
        </w:tc>
      </w:tr>
      <w:tr w:rsidR="00474312" w14:paraId="56A0B6E9" w14:textId="77777777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410578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7B95DF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Свойства чисел.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317E93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D1C330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9F6F5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C3EBC6" w14:textId="16015199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38CB72" w14:textId="77777777" w:rsidR="00474312" w:rsidRPr="00F91100" w:rsidRDefault="0060521D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парах/группах. Обнаружение и проверка общего свойства группы чисел, поиск уникальных свойств числа из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группы чисел;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2E196F3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68CD82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https://resh.edu.ru/subject/12/3/</w:t>
            </w:r>
          </w:p>
        </w:tc>
      </w:tr>
      <w:tr w:rsidR="00474312" w14:paraId="6F016C8E" w14:textId="77777777">
        <w:trPr>
          <w:trHeight w:hRule="exact" w:val="348"/>
        </w:trPr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95FBCF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EA1503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</w:t>
            </w:r>
          </w:p>
        </w:tc>
        <w:tc>
          <w:tcPr>
            <w:tcW w:w="11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34BB47" w14:textId="77777777" w:rsidR="00474312" w:rsidRDefault="00474312"/>
        </w:tc>
      </w:tr>
      <w:tr w:rsidR="00474312" w14:paraId="53BE0841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AE74A8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Величины</w:t>
            </w:r>
          </w:p>
        </w:tc>
      </w:tr>
    </w:tbl>
    <w:p w14:paraId="3C4F7A6F" w14:textId="77777777" w:rsidR="00474312" w:rsidRDefault="00474312">
      <w:pPr>
        <w:autoSpaceDE w:val="0"/>
        <w:autoSpaceDN w:val="0"/>
        <w:spacing w:after="0" w:line="14" w:lineRule="exact"/>
      </w:pPr>
    </w:p>
    <w:p w14:paraId="5018BF7A" w14:textId="77777777" w:rsidR="00474312" w:rsidRDefault="00474312">
      <w:pPr>
        <w:sectPr w:rsidR="00474312">
          <w:pgSz w:w="16840" w:h="11900"/>
          <w:pgMar w:top="282" w:right="640" w:bottom="58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0768C47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954"/>
        <w:gridCol w:w="528"/>
        <w:gridCol w:w="1106"/>
        <w:gridCol w:w="1140"/>
        <w:gridCol w:w="864"/>
        <w:gridCol w:w="2894"/>
        <w:gridCol w:w="2124"/>
        <w:gridCol w:w="3424"/>
      </w:tblGrid>
      <w:tr w:rsidR="00474312" w14:paraId="590BDB3C" w14:textId="77777777">
        <w:trPr>
          <w:trHeight w:hRule="exact" w:val="25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F05B48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EAAAAE" w14:textId="77777777" w:rsidR="00474312" w:rsidRPr="00F91100" w:rsidRDefault="0060521D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Масса (единица массы — грамм); соотношение между килограммом и граммом; отношение «тяжелее/легче на/в».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A2A0AA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FA703A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B02C12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97A7EC" w14:textId="4BA41088" w:rsidR="00474312" w:rsidRDefault="00474312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11EC76" w14:textId="77777777" w:rsidR="00474312" w:rsidRPr="00F91100" w:rsidRDefault="0060521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использование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предметной модели для иллюстрации зависимости между величинами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(больше/ меньше), хода выполнения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арифметических действий с величинами (сложение, вычитание, увеличение/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уменьшение в несколько раз) в случаях, сводимых к устным вычислениям;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значения величины в заданных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единицах, комментирование перехода от одних единиц к другим (однородным);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5A96200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2192DC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https://uchi.ru/teachers/hometasks/new</w:t>
            </w:r>
          </w:p>
        </w:tc>
      </w:tr>
      <w:tr w:rsidR="00474312" w14:paraId="727B17C5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E67A6B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F32ABF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Стоимость (единицы — рубль,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копейка); установление отношения«дороже/дешевле на/в».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BBACFE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E84A51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77C82F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47AD35" w14:textId="701B02DA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CCA6F0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значения величины в заданных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единицах, комментирование перехода от одних единиц к другим (однородным);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92D397A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02D390" w14:textId="77777777" w:rsidR="00474312" w:rsidRDefault="0060521D">
            <w:pPr>
              <w:autoSpaceDE w:val="0"/>
              <w:autoSpaceDN w:val="0"/>
              <w:spacing w:before="76" w:after="0" w:line="245" w:lineRule="auto"/>
              <w:ind w:left="74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https://www.yaklass.ru/p/matematika/3-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klass/edinitcy-izmereniia-17110/kilometr-33401</w:t>
            </w:r>
          </w:p>
        </w:tc>
      </w:tr>
      <w:tr w:rsidR="00474312" w14:paraId="2A28C73D" w14:textId="77777777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4BE64F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CF6DBE" w14:textId="77777777" w:rsidR="00474312" w:rsidRPr="00F91100" w:rsidRDefault="0060521D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Соотношение «цена, количество,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стоимость» в  практической ситуации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B1F467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FA0037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E70DED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0E3608" w14:textId="5749500B" w:rsidR="00474312" w:rsidRDefault="00474312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BB131" w14:textId="77777777" w:rsidR="00474312" w:rsidRPr="00F91100" w:rsidRDefault="0060521D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практических ситуаций. Ситуации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необходимого перехода от одних единиц измерения величины к другим.</w:t>
            </w:r>
          </w:p>
          <w:p w14:paraId="730967EF" w14:textId="77777777" w:rsidR="00474312" w:rsidRDefault="0060521D">
            <w:pPr>
              <w:autoSpaceDE w:val="0"/>
              <w:autoSpaceDN w:val="0"/>
              <w:spacing w:before="20" w:after="0" w:line="254" w:lineRule="auto"/>
              <w:ind w:left="72" w:right="144"/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 отношения (больше,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меньше, равно) между значениями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величины, представленными в разных единицах. Применение соотношений между величинами в ситуациях купли-продажи, движения, работы.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Прикидка значения величины на глаз, проверка измерением, расчётами;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AE5326F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CCBAD8" w14:textId="77777777" w:rsidR="00474312" w:rsidRDefault="0060521D">
            <w:pPr>
              <w:autoSpaceDE w:val="0"/>
              <w:autoSpaceDN w:val="0"/>
              <w:spacing w:before="78" w:after="0" w:line="245" w:lineRule="auto"/>
              <w:ind w:left="74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https://www.yaklass.ru/p/matematika/3-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klass/edinitcy-izmereniia-17110/kilometr-33401</w:t>
            </w:r>
          </w:p>
        </w:tc>
      </w:tr>
      <w:tr w:rsidR="00474312" w14:paraId="4D5A3812" w14:textId="77777777">
        <w:trPr>
          <w:trHeight w:hRule="exact" w:val="24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702FAC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E1C262" w14:textId="77777777" w:rsidR="00474312" w:rsidRDefault="0060521D">
            <w:pPr>
              <w:autoSpaceDE w:val="0"/>
              <w:autoSpaceDN w:val="0"/>
              <w:spacing w:before="76" w:after="0" w:line="252" w:lineRule="auto"/>
              <w:ind w:left="72" w:right="144"/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Время (единица времени  — секунда); установление отношения «быстрее/ медленнее на/в».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Соотношение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«начало, окончание,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продолжительность события» в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практической ситуации.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EB0ED4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A4C411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028D20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ECF35E" w14:textId="329090BC" w:rsidR="00474312" w:rsidRDefault="00474312">
            <w:pPr>
              <w:autoSpaceDE w:val="0"/>
              <w:autoSpaceDN w:val="0"/>
              <w:spacing w:before="76" w:after="0" w:line="233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4148D3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практических ситуаций. Ситуации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необходимого перехода от одних единиц измерения величины к другим.</w:t>
            </w:r>
          </w:p>
          <w:p w14:paraId="62937ACD" w14:textId="77777777" w:rsidR="00474312" w:rsidRDefault="0060521D">
            <w:pPr>
              <w:autoSpaceDE w:val="0"/>
              <w:autoSpaceDN w:val="0"/>
              <w:spacing w:before="18" w:after="0" w:line="254" w:lineRule="auto"/>
              <w:ind w:left="72" w:right="144"/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 отношения (больше,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меньше, равно) между значениями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величины, представленными в разных единицах. Применение соотношений между величинами в ситуациях купли-продажи, движения, работы.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Прикидка значения величины на глаз, проверка измерением, расчётами;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EDAF47F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E286CD" w14:textId="77777777" w:rsidR="00474312" w:rsidRDefault="0060521D">
            <w:pPr>
              <w:autoSpaceDE w:val="0"/>
              <w:autoSpaceDN w:val="0"/>
              <w:spacing w:before="76" w:after="0" w:line="250" w:lineRule="auto"/>
              <w:ind w:left="74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https://www.yaklass.ru/p/matematika/3-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klass/edinitcy-izmereniia-17110/edinitcy-izmereniia-vremeni-chas-minuta-sutki-16261</w:t>
            </w:r>
          </w:p>
        </w:tc>
      </w:tr>
      <w:tr w:rsidR="00474312" w14:paraId="49235CF9" w14:textId="77777777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25DCF6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9A9BB6" w14:textId="77777777" w:rsidR="00474312" w:rsidRPr="00F91100" w:rsidRDefault="0060521D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Длина (единица длины  — миллиметр, километр); соотношение между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величинами в  пределах тысячи.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5486DC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6756B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37F5C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89BF11" w14:textId="6F0D54DC" w:rsidR="00474312" w:rsidRDefault="00474312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73D66D" w14:textId="77777777" w:rsidR="00474312" w:rsidRPr="00F91100" w:rsidRDefault="0060521D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значения величины в заданных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единицах, комментирование перехода от одних единиц к другим (однородным);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DF5F8FA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5D5F71" w14:textId="77777777" w:rsidR="00474312" w:rsidRDefault="0060521D">
            <w:pPr>
              <w:autoSpaceDE w:val="0"/>
              <w:autoSpaceDN w:val="0"/>
              <w:spacing w:before="78" w:after="0" w:line="245" w:lineRule="auto"/>
              <w:ind w:left="74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https://www.yaklass.ru/p/matematika/3-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klass/edinitcy-izmereniia-17110/kilometr-33401</w:t>
            </w:r>
          </w:p>
        </w:tc>
      </w:tr>
      <w:tr w:rsidR="00474312" w14:paraId="1D09C8E4" w14:textId="77777777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B29E16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67A5D5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Площадь (единицы площади  —квадратный метр, квадратный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сантиметр, квадратный дециметр).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1AF52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BFDFEA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FDE90D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E277C9" w14:textId="6D7D7095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A083F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значения величины в заданных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единицах, комментирование перехода от одних единиц к другим (однородным);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8BB5BDC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BFF43E" w14:textId="77777777" w:rsidR="00474312" w:rsidRDefault="0060521D">
            <w:pPr>
              <w:autoSpaceDE w:val="0"/>
              <w:autoSpaceDN w:val="0"/>
              <w:spacing w:before="76" w:after="0" w:line="250" w:lineRule="auto"/>
              <w:ind w:left="74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https://www.yaklass.ru/p/matematika/3-klass/ploshchad-16350/edinitcy-izmereniia-ploshchadi-16352</w:t>
            </w:r>
          </w:p>
        </w:tc>
      </w:tr>
    </w:tbl>
    <w:p w14:paraId="1B6C888E" w14:textId="77777777" w:rsidR="00474312" w:rsidRDefault="00474312">
      <w:pPr>
        <w:autoSpaceDE w:val="0"/>
        <w:autoSpaceDN w:val="0"/>
        <w:spacing w:after="0" w:line="14" w:lineRule="exact"/>
      </w:pPr>
    </w:p>
    <w:p w14:paraId="2DBF6C21" w14:textId="77777777" w:rsidR="00474312" w:rsidRDefault="00474312">
      <w:pPr>
        <w:sectPr w:rsidR="00474312">
          <w:pgSz w:w="16840" w:h="11900"/>
          <w:pgMar w:top="284" w:right="640" w:bottom="54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23A3FED7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954"/>
        <w:gridCol w:w="528"/>
        <w:gridCol w:w="1106"/>
        <w:gridCol w:w="1140"/>
        <w:gridCol w:w="864"/>
        <w:gridCol w:w="2894"/>
        <w:gridCol w:w="2124"/>
        <w:gridCol w:w="3424"/>
      </w:tblGrid>
      <w:tr w:rsidR="00474312" w14:paraId="73D352EB" w14:textId="77777777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743134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909373" w14:textId="77777777" w:rsidR="00474312" w:rsidRPr="00F91100" w:rsidRDefault="0060521D">
            <w:pPr>
              <w:autoSpaceDE w:val="0"/>
              <w:autoSpaceDN w:val="0"/>
              <w:spacing w:before="78" w:after="0" w:line="250" w:lineRule="auto"/>
              <w:ind w:left="72" w:right="576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Расчёт времени. Соотношение«начало, окончание,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продолжительность события» в практической ситуации.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756A6A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800A7F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1F8780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9DF96A" w14:textId="0054FD4B" w:rsidR="00474312" w:rsidRDefault="00474312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762F07" w14:textId="77777777" w:rsidR="00474312" w:rsidRPr="00F91100" w:rsidRDefault="0060521D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практических ситуаций. Ситуации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необходимого перехода от одних единиц измерения величины к другим.</w:t>
            </w:r>
          </w:p>
          <w:p w14:paraId="37F6D904" w14:textId="77777777" w:rsidR="00474312" w:rsidRDefault="0060521D">
            <w:pPr>
              <w:autoSpaceDE w:val="0"/>
              <w:autoSpaceDN w:val="0"/>
              <w:spacing w:before="20" w:after="0" w:line="254" w:lineRule="auto"/>
              <w:ind w:left="72" w:right="144"/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 отношения (больше,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меньше, равно) между значениями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величины, представленными в разных единицах. Применение соотношений между величинами в ситуациях купли-продажи, движения, работы.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Прикидка значения величины на глаз, проверка измерением, расчётами;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3F02E25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7040F" w14:textId="77777777" w:rsidR="00474312" w:rsidRDefault="0060521D">
            <w:pPr>
              <w:autoSpaceDE w:val="0"/>
              <w:autoSpaceDN w:val="0"/>
              <w:spacing w:before="78" w:after="0" w:line="247" w:lineRule="auto"/>
              <w:ind w:left="74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https://www.yaklass.ru/p/matematika/3-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klass/trekhznachnye-chisla-chisla-do-tysiachi-17111/sviaz-mezhdu-velichinami-18687</w:t>
            </w:r>
          </w:p>
        </w:tc>
      </w:tr>
      <w:tr w:rsidR="00474312" w:rsidRPr="00F662AC" w14:paraId="0F8B3398" w14:textId="77777777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20E64E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2FF39C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Соотношение «больше/ меньше на/в» в ситуации сравнения предметов и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объектов на основе измерения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величин.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A18721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C9E691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9EF987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D79A5E" w14:textId="5785CEC8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49D865" w14:textId="77777777" w:rsidR="00474312" w:rsidRPr="00F91100" w:rsidRDefault="0060521D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определять с помощью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цифровых и аналоговых приборов, измерительных инструментов длину, массу, время; выполнять прикидку и оценку результата измерений;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продолжительность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события.;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1FF8924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Самооценка с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«Оценочного листа»;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3CD383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4" w:right="134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-16491/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bolshe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bolshe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menshe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menshe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-15962</w:t>
            </w:r>
          </w:p>
        </w:tc>
      </w:tr>
      <w:tr w:rsidR="00474312" w14:paraId="02EA8241" w14:textId="77777777">
        <w:trPr>
          <w:trHeight w:hRule="exact" w:val="348"/>
        </w:trPr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470105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FEFC80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</w:t>
            </w:r>
          </w:p>
        </w:tc>
        <w:tc>
          <w:tcPr>
            <w:tcW w:w="11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29929E" w14:textId="77777777" w:rsidR="00474312" w:rsidRDefault="00474312"/>
        </w:tc>
      </w:tr>
      <w:tr w:rsidR="00474312" w14:paraId="33BAE4A4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93BCB2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Арифметические действия</w:t>
            </w:r>
          </w:p>
        </w:tc>
      </w:tr>
      <w:tr w:rsidR="00474312" w14:paraId="2CCC6E43" w14:textId="77777777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E2283E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2EA2FF" w14:textId="77777777" w:rsidR="00474312" w:rsidRPr="00F91100" w:rsidRDefault="0060521D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Устные вычисления, сводимые к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действиям в  пределах 100 (табличное и  внетабличное умножение, деление, действия с  круглыми числами).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2FEDA0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BBD68F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231813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5F487F" w14:textId="435AB2C3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6D27CC" w14:textId="77777777" w:rsidR="00474312" w:rsidRPr="00F91100" w:rsidRDefault="0060521D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Упражнения: устные и письменные приёмы вычислений;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19C9A05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CD94A6" w14:textId="77777777" w:rsidR="00474312" w:rsidRDefault="0060521D">
            <w:pPr>
              <w:autoSpaceDE w:val="0"/>
              <w:autoSpaceDN w:val="0"/>
              <w:spacing w:before="78" w:after="0" w:line="252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https://www.yaklass.ru/p/matematika/3-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klass/umnozhenie-i-delenie-1-0-i-10-umnozhenie-i-delenie-kruglykh-chisel-chisla_-17052/vypolniaem-umnozhenie-i-delenie-kruglogo-chisla-na-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odnoznachnoe-chislo-16581</w:t>
            </w:r>
          </w:p>
        </w:tc>
      </w:tr>
      <w:tr w:rsidR="00474312" w:rsidRPr="00F662AC" w14:paraId="0318B49F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AEBE88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D0381A" w14:textId="77777777" w:rsidR="00474312" w:rsidRDefault="0060521D">
            <w:pPr>
              <w:autoSpaceDE w:val="0"/>
              <w:autoSpaceDN w:val="0"/>
              <w:spacing w:before="76" w:after="0" w:line="250" w:lineRule="auto"/>
              <w:ind w:left="72" w:right="420"/>
              <w:jc w:val="both"/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Письменное сложение, вычитание чисел в пределах 1000.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Действия с числами 0 и 1.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052F55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5D3AD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C6812B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5628FC" w14:textId="0988BE7B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6F27A2" w14:textId="77777777" w:rsidR="00474312" w:rsidRPr="00F91100" w:rsidRDefault="0060521D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Упражнения: устные и письменные приёмы вычислений;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15054C2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Письменный контроль; Тестирование;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06754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4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/3-</w:t>
            </w:r>
            <w:r w:rsidRPr="00F91100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mnogoznachnye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chisla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chisla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bolshe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-1000-18713/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pravila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slozheniia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vychitaniia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F91100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mnogoznachnykh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chisel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-18725</w:t>
            </w:r>
          </w:p>
        </w:tc>
      </w:tr>
      <w:tr w:rsidR="00474312" w:rsidRPr="00F662AC" w14:paraId="2FDBB369" w14:textId="77777777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5E697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FC1CDA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Взаимосвязь умножения и  деления.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EBBA8D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608784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3BBA0E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5D8288" w14:textId="5E002DC7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654DE8" w14:textId="77777777" w:rsidR="00474312" w:rsidRPr="00F91100" w:rsidRDefault="0060521D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Применение правил порядка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выполнения действий в предложенной ситуации и при конструирование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числового выражения с заданным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порядком выполнения действий.</w:t>
            </w:r>
          </w:p>
          <w:p w14:paraId="406AA774" w14:textId="77777777" w:rsidR="00474312" w:rsidRPr="00F91100" w:rsidRDefault="0060521D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Сравнение числовых выражений без вычислений;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6A6F5BD" w14:textId="77777777" w:rsidR="00474312" w:rsidRPr="00F91100" w:rsidRDefault="0060521D">
            <w:pPr>
              <w:autoSpaceDE w:val="0"/>
              <w:autoSpaceDN w:val="0"/>
              <w:spacing w:before="76" w:after="0" w:line="252" w:lineRule="auto"/>
              <w:ind w:left="72" w:right="576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Самооценка с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«Оценочного листа»;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2E4360" w14:textId="77777777" w:rsidR="00474312" w:rsidRPr="00F91100" w:rsidRDefault="0060521D">
            <w:pPr>
              <w:autoSpaceDE w:val="0"/>
              <w:autoSpaceDN w:val="0"/>
              <w:spacing w:before="76" w:after="0" w:line="252" w:lineRule="auto"/>
              <w:ind w:left="74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/3-</w:t>
            </w:r>
            <w:r w:rsidRPr="00F91100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trekhznachnye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chisla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chisla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do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tysiachi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-17111/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vypolniaem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umnozhenie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delenie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F91100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trekhznachnogo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chisla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odnoznachnoe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_-16616</w:t>
            </w:r>
          </w:p>
        </w:tc>
      </w:tr>
      <w:tr w:rsidR="00474312" w:rsidRPr="00F662AC" w14:paraId="3D0A7F03" w14:textId="77777777">
        <w:trPr>
          <w:trHeight w:hRule="exact" w:val="10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E8E73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B9A50" w14:textId="77777777" w:rsidR="00474312" w:rsidRPr="00F91100" w:rsidRDefault="0060521D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Письменное умножение в  столбик, письменное деление уголком.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CB9BF3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2A652F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78A6D8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5A687" w14:textId="47E914DE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F25EC3" w14:textId="77777777" w:rsidR="00474312" w:rsidRPr="00F91100" w:rsidRDefault="0060521D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Наблюдение закономерностей, общего и различного в ходе выполнения действий одной ступени (сложения-вычитания, умножения-деления);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F2A30E2" w14:textId="77777777" w:rsidR="00474312" w:rsidRPr="00F91100" w:rsidRDefault="0060521D">
            <w:pPr>
              <w:autoSpaceDE w:val="0"/>
              <w:autoSpaceDN w:val="0"/>
              <w:spacing w:before="78" w:after="0" w:line="252" w:lineRule="auto"/>
              <w:ind w:left="72" w:right="576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Самооценка с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«Оценочного листа»;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A24A56" w14:textId="77777777" w:rsidR="00474312" w:rsidRPr="00F91100" w:rsidRDefault="0060521D">
            <w:pPr>
              <w:autoSpaceDE w:val="0"/>
              <w:autoSpaceDN w:val="0"/>
              <w:spacing w:before="78" w:after="0" w:line="230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hometasks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new</w:t>
            </w:r>
          </w:p>
        </w:tc>
      </w:tr>
    </w:tbl>
    <w:p w14:paraId="56B771A7" w14:textId="77777777" w:rsidR="00474312" w:rsidRPr="00F91100" w:rsidRDefault="00474312">
      <w:pPr>
        <w:autoSpaceDE w:val="0"/>
        <w:autoSpaceDN w:val="0"/>
        <w:spacing w:after="0" w:line="14" w:lineRule="exact"/>
        <w:rPr>
          <w:lang w:val="ru-RU"/>
        </w:rPr>
      </w:pPr>
    </w:p>
    <w:p w14:paraId="568FEC28" w14:textId="77777777" w:rsidR="00474312" w:rsidRPr="00F91100" w:rsidRDefault="00474312">
      <w:pPr>
        <w:rPr>
          <w:lang w:val="ru-RU"/>
        </w:rPr>
        <w:sectPr w:rsidR="00474312" w:rsidRPr="00F91100">
          <w:pgSz w:w="16840" w:h="11900"/>
          <w:pgMar w:top="284" w:right="640" w:bottom="90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A63A839" w14:textId="77777777" w:rsidR="00474312" w:rsidRPr="00F91100" w:rsidRDefault="00474312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954"/>
        <w:gridCol w:w="528"/>
        <w:gridCol w:w="1106"/>
        <w:gridCol w:w="1140"/>
        <w:gridCol w:w="864"/>
        <w:gridCol w:w="2894"/>
        <w:gridCol w:w="2124"/>
        <w:gridCol w:w="3424"/>
      </w:tblGrid>
      <w:tr w:rsidR="00474312" w:rsidRPr="00F662AC" w14:paraId="1AE0756E" w14:textId="77777777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398FEA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52CB7E" w14:textId="77777777" w:rsidR="00474312" w:rsidRPr="00F91100" w:rsidRDefault="0060521D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Письменное умножение, деление на однозначное число в пределах 1000.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555F30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319A0B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EF5729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EF9E75" w14:textId="53D25FDD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9EAAD2" w14:textId="77777777" w:rsidR="00474312" w:rsidRPr="00BC44BE" w:rsidRDefault="0060521D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возможных ошибок в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вычислениях по алгоритму, при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нахождении значения числового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выражения. </w:t>
            </w:r>
            <w:r w:rsidRPr="00BC44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Оценка рациональности </w:t>
            </w:r>
            <w:r w:rsidRPr="00BC44BE">
              <w:rPr>
                <w:lang w:val="ru-RU"/>
              </w:rPr>
              <w:br/>
            </w:r>
            <w:r w:rsidRPr="00BC44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вычисления. Проверка хода и результата выполнения действия;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A0C1C99" w14:textId="77777777" w:rsidR="00474312" w:rsidRPr="00F91100" w:rsidRDefault="0060521D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 Тестирование;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B1D90C" w14:textId="77777777" w:rsidR="00474312" w:rsidRPr="00F91100" w:rsidRDefault="0060521D">
            <w:pPr>
              <w:autoSpaceDE w:val="0"/>
              <w:autoSpaceDN w:val="0"/>
              <w:spacing w:before="78" w:after="0" w:line="230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hometasks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new</w:t>
            </w:r>
          </w:p>
        </w:tc>
      </w:tr>
      <w:tr w:rsidR="00474312" w:rsidRPr="00F662AC" w14:paraId="06EE72B8" w14:textId="77777777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05CF29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91555" w14:textId="77777777" w:rsidR="00474312" w:rsidRPr="00F91100" w:rsidRDefault="0060521D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Проверка результата вычисления (прикидка или оценка результата, обратное действие, применение алгоритма, использование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калькулятора).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45BFC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A9A0EC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F576D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19B455" w14:textId="48B48B9C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280284" w14:textId="77777777" w:rsidR="00474312" w:rsidRPr="00F91100" w:rsidRDefault="0060521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алгоритмы сложения и вычитания трёхзначных чисел, деления с остатком, установления порядка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действий при нахождении значения числового выражения;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AF54011" w14:textId="77777777" w:rsidR="00474312" w:rsidRPr="00F91100" w:rsidRDefault="0060521D">
            <w:pPr>
              <w:autoSpaceDE w:val="0"/>
              <w:autoSpaceDN w:val="0"/>
              <w:spacing w:before="78" w:after="0" w:line="252" w:lineRule="auto"/>
              <w:ind w:left="72" w:right="576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Самооценка с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«Оценочного листа»;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A7BC44" w14:textId="77777777" w:rsidR="00474312" w:rsidRPr="00F91100" w:rsidRDefault="0060521D">
            <w:pPr>
              <w:autoSpaceDE w:val="0"/>
              <w:autoSpaceDN w:val="0"/>
              <w:spacing w:before="78" w:after="0" w:line="230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hometasks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new</w:t>
            </w:r>
          </w:p>
        </w:tc>
      </w:tr>
      <w:tr w:rsidR="00474312" w:rsidRPr="00F662AC" w14:paraId="45A55C54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B3B38C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FBA5E6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Переместительное, сочетательное свойства сложения, умножения при вычислениях.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18508E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735ED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3C6C83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BA5E6" w14:textId="515CAFD8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B826E5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парах/группах. Составление инструкции умножения/деления на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круглое число, деления чисел подбором;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6B8FDD5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 Тестирование;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EE7FB0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4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uravneniia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-16974/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nakhozhdenie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neizvestnogo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delimogo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-15969</w:t>
            </w:r>
          </w:p>
        </w:tc>
      </w:tr>
      <w:tr w:rsidR="00474312" w14:paraId="0CF0206B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D3D0BD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FBD4C7" w14:textId="77777777" w:rsidR="00474312" w:rsidRPr="00F91100" w:rsidRDefault="0060521D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Нахождение неизвестного компонента арифметического действия.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1EA259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46F1D3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B7D5B1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8D96F5" w14:textId="6BD2D8F1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E50810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 хода вычислений с использованием математической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терминологии;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37321E2" w14:textId="77777777" w:rsidR="00474312" w:rsidRDefault="0060521D">
            <w:pPr>
              <w:autoSpaceDE w:val="0"/>
              <w:autoSpaceDN w:val="0"/>
              <w:spacing w:before="76" w:after="0" w:line="245" w:lineRule="auto"/>
              <w:ind w:right="1008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E7AD4D" w14:textId="77777777" w:rsidR="00474312" w:rsidRDefault="0060521D">
            <w:pPr>
              <w:autoSpaceDE w:val="0"/>
              <w:autoSpaceDN w:val="0"/>
              <w:spacing w:before="76" w:after="0" w:line="250" w:lineRule="auto"/>
              <w:ind w:left="74" w:right="72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https://www.yaklass.ru/p/matematika/3-klass/uravneniia-16974/nakhozhdenie-neizvestnogo-delimogo-15969</w:t>
            </w:r>
          </w:p>
        </w:tc>
      </w:tr>
      <w:tr w:rsidR="00474312" w14:paraId="6AA6AA1B" w14:textId="77777777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85A40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4B2E9F" w14:textId="77777777" w:rsidR="00474312" w:rsidRPr="00F91100" w:rsidRDefault="0060521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Порядок действий в  числовом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выражении, значение числового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выражения, содержащего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несколько действий (со скобками/ без скобок), с вычислениями в пределах 1000.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484B2D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78C6C7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6E9A6F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275B81" w14:textId="12D98FD6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EE5322" w14:textId="77777777" w:rsidR="00474312" w:rsidRPr="004771F0" w:rsidRDefault="0060521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составление и проверка правильности математических утверждений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относительно набора математических объектов (чисел, величин, числовых выражений, геометрических фигур);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EF80F14" w14:textId="77777777" w:rsidR="00474312" w:rsidRDefault="0060521D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672FEF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https://resh.edu.ru/subject/lesson/3747/start/</w:t>
            </w:r>
          </w:p>
        </w:tc>
      </w:tr>
      <w:tr w:rsidR="00474312" w:rsidRPr="00F662AC" w14:paraId="0541A3FD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D8B630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D203E4" w14:textId="77777777" w:rsidR="00474312" w:rsidRPr="004771F0" w:rsidRDefault="0060521D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Однородные величины: сложение и вычитание.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EBFB00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08F92F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4C2CCE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5FC58A" w14:textId="3F6FC901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29F0E3" w14:textId="77777777" w:rsidR="00474312" w:rsidRDefault="0060521D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Прикидка результата выполнения действия;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20AFF51" w14:textId="77777777" w:rsidR="00474312" w:rsidRPr="004771F0" w:rsidRDefault="0060521D">
            <w:pPr>
              <w:autoSpaceDE w:val="0"/>
              <w:autoSpaceDN w:val="0"/>
              <w:spacing w:before="78" w:after="0" w:line="250" w:lineRule="auto"/>
              <w:ind w:left="72" w:right="576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«Оценочного листа»;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F1B1DF" w14:textId="77777777" w:rsidR="00474312" w:rsidRPr="004771F0" w:rsidRDefault="0060521D">
            <w:pPr>
              <w:autoSpaceDE w:val="0"/>
              <w:autoSpaceDN w:val="0"/>
              <w:spacing w:before="78" w:after="0" w:line="230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/5238/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474312" w14:paraId="3FF42EBD" w14:textId="77777777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3CCA92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341C94" w14:textId="77777777" w:rsidR="00474312" w:rsidRPr="004771F0" w:rsidRDefault="0060521D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Равенство с неизвестным числом, записанным буквой.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3935EE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D6AEF9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03532F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9B0BEA" w14:textId="3E7EF10C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24E1AE" w14:textId="77777777" w:rsidR="00474312" w:rsidRPr="004771F0" w:rsidRDefault="0060521D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составление и проверка правильности математических утверждений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относительно набора математических объектов (чисел, величин, числовых выражений, геометрических фигур);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1F2A99A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61472C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https://resh.edu.ru/subject/lesson/5687/start/</w:t>
            </w:r>
          </w:p>
        </w:tc>
      </w:tr>
      <w:tr w:rsidR="00474312" w:rsidRPr="00F662AC" w14:paraId="5E856C21" w14:textId="77777777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B1D4A4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3.12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375218" w14:textId="77777777" w:rsidR="00474312" w:rsidRPr="004771F0" w:rsidRDefault="0060521D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Умножение и деление круглого числа на однозначное число.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555D99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4B298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741603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7D2BAF" w14:textId="26F2305A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01B40F" w14:textId="77777777" w:rsidR="00474312" w:rsidRPr="004771F0" w:rsidRDefault="0060521D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Наблюдение закономерностей, общего и различного в ходе выполнения действий одной ступени (сложения-вычитания, умножения-деления);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B659B57" w14:textId="77777777" w:rsidR="00474312" w:rsidRPr="004771F0" w:rsidRDefault="0060521D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использованием«Оценочного листа»;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04FDB2" w14:textId="77777777" w:rsidR="00474312" w:rsidRPr="004771F0" w:rsidRDefault="0060521D">
            <w:pPr>
              <w:autoSpaceDE w:val="0"/>
              <w:autoSpaceDN w:val="0"/>
              <w:spacing w:before="78" w:after="0" w:line="252" w:lineRule="auto"/>
              <w:ind w:left="74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/3-</w:t>
            </w:r>
            <w:r w:rsidRPr="004771F0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trekhznachnye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chisla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chisla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do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tysiachi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-17111/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vypolniaem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umnozhenie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delenie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4771F0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trekhznachnogo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chisla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odnoznachnoe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_-16616</w:t>
            </w:r>
          </w:p>
        </w:tc>
      </w:tr>
      <w:tr w:rsidR="00474312" w:rsidRPr="00F662AC" w14:paraId="51C6E220" w14:textId="77777777">
        <w:trPr>
          <w:trHeight w:hRule="exact" w:val="116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921F5B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C9B914" w14:textId="77777777" w:rsidR="00474312" w:rsidRDefault="0060521D">
            <w:pPr>
              <w:autoSpaceDE w:val="0"/>
              <w:autoSpaceDN w:val="0"/>
              <w:spacing w:before="76" w:after="0" w:line="250" w:lineRule="auto"/>
              <w:ind w:left="72" w:right="144"/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Умножение суммы на  число. Деление трёхзначного числа на  однозначное уголком.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Деление суммы на число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CE17FF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7B6269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7B28A4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2F4E4" w14:textId="3435C21D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09BC74" w14:textId="77777777" w:rsidR="00474312" w:rsidRPr="004771F0" w:rsidRDefault="0060521D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Наблюдение закономерностей, общего и различного в ходе выполнения действий одной ступени (сложения-вычитания, умножения-деления);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08F57A7" w14:textId="77777777" w:rsidR="00474312" w:rsidRPr="004771F0" w:rsidRDefault="0060521D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Контрольная работа; 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26D45" w14:textId="77777777" w:rsidR="00474312" w:rsidRPr="004771F0" w:rsidRDefault="0060521D">
            <w:pPr>
              <w:autoSpaceDE w:val="0"/>
              <w:autoSpaceDN w:val="0"/>
              <w:spacing w:before="76" w:after="0" w:line="252" w:lineRule="auto"/>
              <w:ind w:left="74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/3-</w:t>
            </w:r>
            <w:r w:rsidRPr="004771F0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trekhznachnye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chisla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chisla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do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tysiachi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-17111/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vypolniaem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umnozhenie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delenie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4771F0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trekhznachnogo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chisla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odnoznachnoe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_-16616</w:t>
            </w:r>
          </w:p>
        </w:tc>
      </w:tr>
      <w:tr w:rsidR="00474312" w14:paraId="4DA05B15" w14:textId="77777777">
        <w:trPr>
          <w:trHeight w:hRule="exact" w:val="328"/>
        </w:trPr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DDC921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79D938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48</w:t>
            </w:r>
          </w:p>
        </w:tc>
        <w:tc>
          <w:tcPr>
            <w:tcW w:w="11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8F1834" w14:textId="77777777" w:rsidR="00474312" w:rsidRDefault="00474312"/>
        </w:tc>
      </w:tr>
    </w:tbl>
    <w:p w14:paraId="1BD30674" w14:textId="77777777" w:rsidR="00474312" w:rsidRDefault="00474312">
      <w:pPr>
        <w:autoSpaceDE w:val="0"/>
        <w:autoSpaceDN w:val="0"/>
        <w:spacing w:after="0" w:line="14" w:lineRule="exact"/>
      </w:pPr>
    </w:p>
    <w:p w14:paraId="09AB511B" w14:textId="77777777" w:rsidR="00474312" w:rsidRDefault="00474312">
      <w:pPr>
        <w:sectPr w:rsidR="00474312">
          <w:pgSz w:w="16840" w:h="11900"/>
          <w:pgMar w:top="284" w:right="640" w:bottom="43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0C533ECC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954"/>
        <w:gridCol w:w="528"/>
        <w:gridCol w:w="1106"/>
        <w:gridCol w:w="1140"/>
        <w:gridCol w:w="864"/>
        <w:gridCol w:w="2894"/>
        <w:gridCol w:w="2124"/>
        <w:gridCol w:w="3424"/>
      </w:tblGrid>
      <w:tr w:rsidR="00474312" w14:paraId="483B622F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9CBE3F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Текстовые задачи</w:t>
            </w:r>
          </w:p>
        </w:tc>
      </w:tr>
      <w:tr w:rsidR="00474312" w:rsidRPr="00F662AC" w14:paraId="5CC3F78E" w14:textId="77777777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32831C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CA171" w14:textId="77777777" w:rsidR="00474312" w:rsidRPr="004771F0" w:rsidRDefault="0060521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Работа с текстовой задачей: анализ данных и отношений, представление на модели, планирование хода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решения задач, решение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арифметическим способом.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2A1E7A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E01186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0D2E67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B9EE67" w14:textId="0D64AF13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FB95C0" w14:textId="77777777" w:rsidR="00474312" w:rsidRPr="004771F0" w:rsidRDefault="0060521D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нахождение одной из трёх взаимосвязанных величин при решении задач («на движение», «на работу» и пр.);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AACA04C" w14:textId="77777777" w:rsidR="00474312" w:rsidRPr="004771F0" w:rsidRDefault="0060521D">
            <w:pPr>
              <w:autoSpaceDE w:val="0"/>
              <w:autoSpaceDN w:val="0"/>
              <w:spacing w:before="78" w:after="0" w:line="252" w:lineRule="auto"/>
              <w:ind w:left="72" w:right="576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«Оценочного листа»;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E4A44" w14:textId="77777777" w:rsidR="00474312" w:rsidRPr="004771F0" w:rsidRDefault="0060521D">
            <w:pPr>
              <w:autoSpaceDE w:val="0"/>
              <w:autoSpaceDN w:val="0"/>
              <w:spacing w:before="78" w:after="0" w:line="230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/5696/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474312" w14:paraId="61721614" w14:textId="77777777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FCEF28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6FB2F0" w14:textId="77777777" w:rsidR="00474312" w:rsidRPr="004771F0" w:rsidRDefault="0060521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Задачи на  понимание смысла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арифметических действий (в том числе деления с остатком), отношений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(больше/меньше на/в), зависимостей (купля-продажа, расчёт времени,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количества), на  сравнение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(разностное, кратное).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308020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B0046B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A670EF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476886" w14:textId="6A9D2BE4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81C582" w14:textId="77777777" w:rsidR="00474312" w:rsidRPr="004771F0" w:rsidRDefault="0060521D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восстановление хода решения задачи по числовому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выражению или другой записи её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решения. Сравнение задач.</w:t>
            </w:r>
          </w:p>
          <w:p w14:paraId="2382C420" w14:textId="77777777" w:rsidR="00474312" w:rsidRPr="004771F0" w:rsidRDefault="0060521D">
            <w:pPr>
              <w:autoSpaceDE w:val="0"/>
              <w:autoSpaceDN w:val="0"/>
              <w:spacing w:before="18" w:after="0" w:line="250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Формулирование полного и краткого ответа к задаче, анализ возможности другого ответа или другого способа его получения;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AAAC66E" w14:textId="77777777" w:rsidR="00474312" w:rsidRDefault="0060521D">
            <w:pPr>
              <w:autoSpaceDE w:val="0"/>
              <w:autoSpaceDN w:val="0"/>
              <w:spacing w:before="78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8B5CC1" w14:textId="77777777" w:rsidR="00474312" w:rsidRDefault="0060521D">
            <w:pPr>
              <w:autoSpaceDE w:val="0"/>
              <w:autoSpaceDN w:val="0"/>
              <w:spacing w:before="78" w:after="0" w:line="247" w:lineRule="auto"/>
              <w:ind w:left="74" w:right="134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https://www.yaklass.ru/p/matematika/3-klass/-na-i-v-16491/bolshe-na-bolshe-v-menshe-na-menshe-v-15962</w:t>
            </w:r>
          </w:p>
        </w:tc>
      </w:tr>
      <w:tr w:rsidR="00474312" w:rsidRPr="00F662AC" w14:paraId="5747F0B8" w14:textId="77777777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C5DF6B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190A1F" w14:textId="77777777" w:rsidR="00474312" w:rsidRPr="004771F0" w:rsidRDefault="0060521D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Запись решения задачи по действиям и с  помощью числового выражения.</w:t>
            </w:r>
          </w:p>
          <w:p w14:paraId="45A64A03" w14:textId="77777777" w:rsidR="00474312" w:rsidRPr="004771F0" w:rsidRDefault="0060521D">
            <w:pPr>
              <w:autoSpaceDE w:val="0"/>
              <w:autoSpaceDN w:val="0"/>
              <w:spacing w:before="20" w:after="0" w:line="245" w:lineRule="auto"/>
              <w:ind w:left="72" w:right="720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Проверка решения и оценка полученного результата.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722D95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4B7477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BFA9B5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DE729A" w14:textId="2AA9A850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DF3C82" w14:textId="77777777" w:rsidR="00474312" w:rsidRPr="004771F0" w:rsidRDefault="0060521D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парах/группах. Решение задач с косвенной формулировкой условия,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задач на деление с остатком, задач,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иллюстрирующих смысл умножения суммы на число; оформление разных способов решения задачи (например, приведение к единице, кратное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сравнение); поиск всех решений;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9213AC5" w14:textId="77777777" w:rsidR="00474312" w:rsidRPr="004771F0" w:rsidRDefault="0060521D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Контрольная работа;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D84E7C" w14:textId="77777777" w:rsidR="00474312" w:rsidRPr="004771F0" w:rsidRDefault="0060521D">
            <w:pPr>
              <w:autoSpaceDE w:val="0"/>
              <w:autoSpaceDN w:val="0"/>
              <w:spacing w:before="76" w:after="0" w:line="250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-16491/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uvelichit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uvelichit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umenshit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umenshit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-15959</w:t>
            </w:r>
          </w:p>
        </w:tc>
      </w:tr>
      <w:tr w:rsidR="00474312" w:rsidRPr="00F662AC" w14:paraId="0D7AAD46" w14:textId="77777777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EA9E7A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CEB425" w14:textId="77777777" w:rsidR="00474312" w:rsidRPr="004771F0" w:rsidRDefault="0060521D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Доля величины: половина, четверть в практической ситуации; сравнение долей одной величины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E1B2CE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9547A0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E9A735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C06D2C" w14:textId="49AAE0C6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2937C9" w14:textId="77777777" w:rsidR="00474312" w:rsidRDefault="0060521D">
            <w:pPr>
              <w:autoSpaceDE w:val="0"/>
              <w:autoSpaceDN w:val="0"/>
              <w:spacing w:before="78" w:after="0" w:line="247" w:lineRule="auto"/>
              <w:ind w:left="72" w:right="144"/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нахождение доли величины.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Сравнение долей одной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величины;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D4DC4CF" w14:textId="77777777" w:rsidR="00474312" w:rsidRPr="004771F0" w:rsidRDefault="0060521D">
            <w:pPr>
              <w:autoSpaceDE w:val="0"/>
              <w:autoSpaceDN w:val="0"/>
              <w:spacing w:before="78" w:after="0" w:line="252" w:lineRule="auto"/>
              <w:ind w:left="72" w:right="576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Практическая работа; Самооценка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«Оценочного листа»;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83E1CF" w14:textId="77777777" w:rsidR="00474312" w:rsidRPr="004771F0" w:rsidRDefault="0060521D">
            <w:pPr>
              <w:autoSpaceDE w:val="0"/>
              <w:autoSpaceDN w:val="0"/>
              <w:spacing w:before="78" w:after="0" w:line="250" w:lineRule="auto"/>
              <w:ind w:left="74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doli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-15965/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nakhodim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doliu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ot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chisla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-15966 </w:t>
            </w:r>
            <w:r w:rsidRPr="004771F0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doli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-15965/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sravnivaem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doli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-15967</w:t>
            </w:r>
          </w:p>
        </w:tc>
      </w:tr>
      <w:tr w:rsidR="00474312" w14:paraId="644387EF" w14:textId="77777777">
        <w:trPr>
          <w:trHeight w:hRule="exact" w:val="348"/>
        </w:trPr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561FA3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087573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</w:t>
            </w:r>
          </w:p>
        </w:tc>
        <w:tc>
          <w:tcPr>
            <w:tcW w:w="11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8E9052" w14:textId="77777777" w:rsidR="00474312" w:rsidRDefault="00474312"/>
        </w:tc>
      </w:tr>
      <w:tr w:rsidR="00474312" w:rsidRPr="00F662AC" w14:paraId="01D14BA8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C2B61E" w14:textId="77777777" w:rsidR="00474312" w:rsidRPr="004771F0" w:rsidRDefault="0060521D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5.</w:t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Пространственные отношения и  геометрические фигуры</w:t>
            </w:r>
          </w:p>
        </w:tc>
      </w:tr>
      <w:tr w:rsidR="00474312" w14:paraId="0F3388F5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502CB2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CF7923" w14:textId="77777777" w:rsidR="00474312" w:rsidRPr="004771F0" w:rsidRDefault="0060521D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Конструирование геометрических фигур (разбиение фигуры на части, составление фигуры из  частей).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6727B4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6B051F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B06335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DAC64A" w14:textId="3B7DF25B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F5DD27" w14:textId="77777777" w:rsidR="00474312" w:rsidRPr="004771F0" w:rsidRDefault="0060521D">
            <w:pPr>
              <w:autoSpaceDE w:val="0"/>
              <w:autoSpaceDN w:val="0"/>
              <w:spacing w:before="76" w:after="0" w:line="250" w:lineRule="auto"/>
              <w:ind w:left="72" w:right="254"/>
              <w:jc w:val="both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Исследование объектов окружающего мира: сопоставление их с изученными геометрическими формами;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031D398" w14:textId="77777777" w:rsidR="00474312" w:rsidRDefault="0060521D">
            <w:pPr>
              <w:autoSpaceDE w:val="0"/>
              <w:autoSpaceDN w:val="0"/>
              <w:spacing w:before="76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8F516D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https://uchi.ru/teachers/hometasks/new</w:t>
            </w:r>
          </w:p>
        </w:tc>
      </w:tr>
      <w:tr w:rsidR="00474312" w:rsidRPr="00F662AC" w14:paraId="38A93F0C" w14:textId="77777777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19E7FC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E5853D" w14:textId="77777777" w:rsidR="00474312" w:rsidRPr="004771F0" w:rsidRDefault="0060521D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Периметр многоугольника: измерение, вычисление, запись равенства.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355511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0D5A32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A1505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152707" w14:textId="69C77282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86F295" w14:textId="77777777" w:rsidR="00474312" w:rsidRPr="004771F0" w:rsidRDefault="0060521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графические 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измерительные действия при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построении прямоугольников, квадратов с заданными свойствами (длина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стороны, значение периметра, площади); определение размеров предметов на глаз с последующей проверкой —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измерением;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E15436D" w14:textId="77777777" w:rsidR="00474312" w:rsidRPr="004771F0" w:rsidRDefault="0060521D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Контрольная работа; Тестирование;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C88BD5" w14:textId="77777777" w:rsidR="00474312" w:rsidRPr="004771F0" w:rsidRDefault="0060521D">
            <w:pPr>
              <w:autoSpaceDE w:val="0"/>
              <w:autoSpaceDN w:val="0"/>
              <w:spacing w:before="78" w:after="0" w:line="230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hometasks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new</w:t>
            </w:r>
          </w:p>
        </w:tc>
      </w:tr>
      <w:tr w:rsidR="00474312" w:rsidRPr="00F662AC" w14:paraId="3E3A7062" w14:textId="77777777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E492F0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5EA64" w14:textId="77777777" w:rsidR="00474312" w:rsidRPr="004771F0" w:rsidRDefault="0060521D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Измерение площади, запись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результата измерения в квадратных сантиметрах.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5DB2B4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9D7BF5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9344E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48670F" w14:textId="2380E32F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A6724F" w14:textId="77777777" w:rsidR="00474312" w:rsidRPr="004771F0" w:rsidRDefault="0060521D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Нахождение площади прямоугольника, квадрата, составление числового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равенства при вычислении площади прямоугольника (квадрата);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07BFB98" w14:textId="77777777" w:rsidR="00474312" w:rsidRPr="004771F0" w:rsidRDefault="0060521D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Письменный контроль; 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6FC737" w14:textId="77777777" w:rsidR="00474312" w:rsidRPr="004771F0" w:rsidRDefault="0060521D">
            <w:pPr>
              <w:autoSpaceDE w:val="0"/>
              <w:autoSpaceDN w:val="0"/>
              <w:spacing w:before="76" w:after="0" w:line="250" w:lineRule="auto"/>
              <w:ind w:left="74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/3-</w:t>
            </w:r>
            <w:r w:rsidRPr="004771F0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ploshchad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-16350/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nakhozhdenie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ploshchadi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figury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priamougolnika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-16351</w:t>
            </w:r>
          </w:p>
        </w:tc>
      </w:tr>
    </w:tbl>
    <w:p w14:paraId="62F62C8D" w14:textId="77777777" w:rsidR="00474312" w:rsidRPr="004771F0" w:rsidRDefault="00474312">
      <w:pPr>
        <w:autoSpaceDE w:val="0"/>
        <w:autoSpaceDN w:val="0"/>
        <w:spacing w:after="0" w:line="14" w:lineRule="exact"/>
        <w:rPr>
          <w:lang w:val="ru-RU"/>
        </w:rPr>
      </w:pPr>
    </w:p>
    <w:p w14:paraId="19180BF8" w14:textId="77777777" w:rsidR="00474312" w:rsidRPr="004771F0" w:rsidRDefault="00474312">
      <w:pPr>
        <w:rPr>
          <w:lang w:val="ru-RU"/>
        </w:rPr>
        <w:sectPr w:rsidR="00474312" w:rsidRPr="004771F0">
          <w:pgSz w:w="16840" w:h="11900"/>
          <w:pgMar w:top="284" w:right="640" w:bottom="55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A8FEE67" w14:textId="77777777" w:rsidR="00474312" w:rsidRPr="004771F0" w:rsidRDefault="00474312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954"/>
        <w:gridCol w:w="528"/>
        <w:gridCol w:w="1106"/>
        <w:gridCol w:w="1140"/>
        <w:gridCol w:w="864"/>
        <w:gridCol w:w="2894"/>
        <w:gridCol w:w="2124"/>
        <w:gridCol w:w="3424"/>
      </w:tblGrid>
      <w:tr w:rsidR="00474312" w:rsidRPr="00F662AC" w14:paraId="4670182E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B9BFEF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04F77D" w14:textId="77777777" w:rsidR="00474312" w:rsidRPr="004771F0" w:rsidRDefault="0060521D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Вычисление площади прямоугольника (квадрата) с заданными сторонами, запись равенства.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972AB5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E59B8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D493E7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3AD744" w14:textId="22984284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611715" w14:textId="77777777" w:rsidR="00474312" w:rsidRPr="004771F0" w:rsidRDefault="0060521D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работы: сравнение фигур по площади, периметру, сравнение однородных величин;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7BF5021" w14:textId="77777777" w:rsidR="00474312" w:rsidRPr="004771F0" w:rsidRDefault="0060521D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Контрольная работа; Тестирование;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71D11D" w14:textId="77777777" w:rsidR="00474312" w:rsidRPr="004771F0" w:rsidRDefault="0060521D">
            <w:pPr>
              <w:autoSpaceDE w:val="0"/>
              <w:autoSpaceDN w:val="0"/>
              <w:spacing w:before="78" w:after="0" w:line="247" w:lineRule="auto"/>
              <w:ind w:left="74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/3-</w:t>
            </w:r>
            <w:r w:rsidRPr="004771F0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ploshchad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-16350/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nakhozhdenie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ploshchadi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figury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priamougolnika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-16351</w:t>
            </w:r>
          </w:p>
        </w:tc>
      </w:tr>
      <w:tr w:rsidR="00474312" w14:paraId="0B25CBF0" w14:textId="77777777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5C83F6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3F59BE" w14:textId="77777777" w:rsidR="00474312" w:rsidRDefault="0060521D">
            <w:pPr>
              <w:autoSpaceDE w:val="0"/>
              <w:autoSpaceDN w:val="0"/>
              <w:spacing w:before="78" w:after="0" w:line="252" w:lineRule="auto"/>
              <w:ind w:left="72" w:right="432"/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Изображение на клетчатой бумаге прямоугольника с заданным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значением площади.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Сравнение площадей фигур с помощью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наложения.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62C502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2CC8A6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1A69EF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EE9AA" w14:textId="463C7D85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36F1B5" w14:textId="77777777" w:rsidR="00474312" w:rsidRPr="004771F0" w:rsidRDefault="0060521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Конструирование из бумаги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геометрической фигуры с заданной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длиной стороны (значением периметра, площади). Мысленное представление и экспериментальная проверка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возможности конструирования заданной геометрической фигуры;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DE36327" w14:textId="77777777" w:rsidR="00474312" w:rsidRDefault="0060521D">
            <w:pPr>
              <w:autoSpaceDE w:val="0"/>
              <w:autoSpaceDN w:val="0"/>
              <w:spacing w:before="78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5FA410" w14:textId="77777777" w:rsidR="00474312" w:rsidRDefault="0060521D">
            <w:pPr>
              <w:autoSpaceDE w:val="0"/>
              <w:autoSpaceDN w:val="0"/>
              <w:spacing w:before="78" w:after="0" w:line="247" w:lineRule="auto"/>
              <w:ind w:left="74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https://www.yaklass.ru/p/matematika/3-klass/ploshchad-16350/edinitcy-izmereniia-ploshchadi-16352</w:t>
            </w:r>
          </w:p>
        </w:tc>
      </w:tr>
      <w:tr w:rsidR="00474312" w14:paraId="3807A408" w14:textId="77777777">
        <w:trPr>
          <w:trHeight w:hRule="exact" w:val="348"/>
        </w:trPr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0D6CA9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0E6B41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</w:t>
            </w:r>
          </w:p>
        </w:tc>
        <w:tc>
          <w:tcPr>
            <w:tcW w:w="11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3590FB" w14:textId="77777777" w:rsidR="00474312" w:rsidRDefault="00474312"/>
        </w:tc>
      </w:tr>
      <w:tr w:rsidR="00474312" w14:paraId="02E613A6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2C9F40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6.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Математическая информация</w:t>
            </w:r>
          </w:p>
        </w:tc>
      </w:tr>
      <w:tr w:rsidR="00474312" w14:paraId="23FF693C" w14:textId="77777777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8C8006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185347" w14:textId="77777777" w:rsidR="00474312" w:rsidRPr="004771F0" w:rsidRDefault="0060521D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Классификация объектов по двум признакам.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3FA742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004800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D6E43F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FEF9DD" w14:textId="19A840AB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C456DF" w14:textId="77777777" w:rsidR="00474312" w:rsidRPr="004771F0" w:rsidRDefault="0060521D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подготовка суждения о взаимосвязи изучаемых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математических понятий и фактов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окружающей действительности.</w:t>
            </w:r>
          </w:p>
          <w:p w14:paraId="7F457CB4" w14:textId="77777777" w:rsidR="00474312" w:rsidRPr="004771F0" w:rsidRDefault="0060521D">
            <w:pPr>
              <w:autoSpaceDE w:val="0"/>
              <w:autoSpaceDN w:val="0"/>
              <w:spacing w:before="20" w:after="0" w:line="250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Примеры ситуаций, которые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целесообразно формулировать на языке математики, объяснять и доказывать математическими средствами;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7CE0179" w14:textId="77777777" w:rsidR="00474312" w:rsidRDefault="0060521D">
            <w:pPr>
              <w:autoSpaceDE w:val="0"/>
              <w:autoSpaceDN w:val="0"/>
              <w:spacing w:before="76" w:after="0" w:line="245" w:lineRule="auto"/>
              <w:ind w:right="1008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1B5101" w14:textId="77777777" w:rsidR="00474312" w:rsidRDefault="0060521D">
            <w:pPr>
              <w:autoSpaceDE w:val="0"/>
              <w:autoSpaceDN w:val="0"/>
              <w:spacing w:before="76" w:after="0" w:line="245" w:lineRule="auto"/>
              <w:ind w:left="74" w:right="72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https://www.yaklass.ru/p/matematika/3-klass/kalendar-16263</w:t>
            </w:r>
          </w:p>
        </w:tc>
      </w:tr>
      <w:tr w:rsidR="00474312" w14:paraId="1DF6220E" w14:textId="77777777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74DC6B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38C27F" w14:textId="77777777" w:rsidR="00474312" w:rsidRPr="004771F0" w:rsidRDefault="0060521D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Верные (истинные) и  неверные (ложные) утверждения: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конструирование, проверка.</w:t>
            </w:r>
          </w:p>
          <w:p w14:paraId="5A8A62DE" w14:textId="77777777" w:rsidR="00474312" w:rsidRPr="004771F0" w:rsidRDefault="0060521D">
            <w:pPr>
              <w:autoSpaceDE w:val="0"/>
              <w:autoSpaceDN w:val="0"/>
              <w:spacing w:before="20" w:after="0" w:line="245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Логические рассуждения со связками«если …, то …», «поэтому», «значит».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FFCB99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32641B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372A23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5861C0" w14:textId="66C5A26E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ABED8" w14:textId="77777777" w:rsidR="00474312" w:rsidRPr="004771F0" w:rsidRDefault="0060521D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математической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терминологии для описания сюжетной ситуации, отношений и зависимостей;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A6831DF" w14:textId="77777777" w:rsidR="00474312" w:rsidRDefault="0060521D">
            <w:pPr>
              <w:autoSpaceDE w:val="0"/>
              <w:autoSpaceDN w:val="0"/>
              <w:spacing w:before="78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4E03D6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https://uchi.ru/teachers/hometasks/new</w:t>
            </w:r>
          </w:p>
        </w:tc>
      </w:tr>
      <w:tr w:rsidR="00474312" w14:paraId="2A8FB300" w14:textId="77777777">
        <w:trPr>
          <w:trHeight w:hRule="exact" w:val="19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852990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982ED0" w14:textId="77777777" w:rsidR="00474312" w:rsidRPr="004771F0" w:rsidRDefault="0060521D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Работа с информацией: извлечение и использование для выполнения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заданий информации, представленной в таблицах с данными о реальных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процессах и явлениях окружающего мира (например, расписание уроков, движения автобусов, поездов);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внесение данных в таблицу;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дополнение чертежа данными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48AF91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840487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AE6106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CCDC93" w14:textId="46F54CA6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36D27E" w14:textId="77777777" w:rsidR="00474312" w:rsidRPr="004771F0" w:rsidRDefault="0060521D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Практические работы по установлению последовательности событий, действий, сюжета, выбору и проверке способа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действия в предложенной ситуации для разрешения проблемы (или ответа на вопрос);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C35CC25" w14:textId="77777777" w:rsidR="00474312" w:rsidRDefault="0060521D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 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E56CE8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https://uchi.ru/teachers/hometasks/new</w:t>
            </w:r>
          </w:p>
        </w:tc>
      </w:tr>
      <w:tr w:rsidR="00474312" w14:paraId="56772E9C" w14:textId="77777777">
        <w:trPr>
          <w:trHeight w:hRule="exact" w:val="129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2D075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93FA0F" w14:textId="77777777" w:rsidR="00474312" w:rsidRPr="004771F0" w:rsidRDefault="0060521D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Таблицы сложения и умножения: заполнение на  основе результатов счёта.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ECFE52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E566B5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A1FC35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5378C" w14:textId="4B8A4B5B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0DBD6" w14:textId="77777777" w:rsidR="00474312" w:rsidRPr="004771F0" w:rsidRDefault="0060521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Оформление математической записи.</w:t>
            </w:r>
          </w:p>
          <w:p w14:paraId="273E82C0" w14:textId="77777777" w:rsidR="00474312" w:rsidRPr="004771F0" w:rsidRDefault="0060521D">
            <w:pPr>
              <w:autoSpaceDE w:val="0"/>
              <w:autoSpaceDN w:val="0"/>
              <w:spacing w:before="20" w:after="0" w:line="252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утверждения на основе информации, представленной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текстовой форме, использование связок« если …, то …», «поэтому», «значит»;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42AC9B5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88E2F2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https://uchi.ru/teachers/hometasks/new</w:t>
            </w:r>
          </w:p>
        </w:tc>
      </w:tr>
    </w:tbl>
    <w:p w14:paraId="35440890" w14:textId="77777777" w:rsidR="00474312" w:rsidRDefault="00474312">
      <w:pPr>
        <w:autoSpaceDE w:val="0"/>
        <w:autoSpaceDN w:val="0"/>
        <w:spacing w:after="0" w:line="14" w:lineRule="exact"/>
      </w:pPr>
    </w:p>
    <w:p w14:paraId="0E0959C0" w14:textId="77777777" w:rsidR="00474312" w:rsidRDefault="00474312">
      <w:pPr>
        <w:sectPr w:rsidR="00474312">
          <w:pgSz w:w="16840" w:h="11900"/>
          <w:pgMar w:top="284" w:right="640" w:bottom="104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7C4E1A3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954"/>
        <w:gridCol w:w="528"/>
        <w:gridCol w:w="1106"/>
        <w:gridCol w:w="1140"/>
        <w:gridCol w:w="864"/>
        <w:gridCol w:w="2894"/>
        <w:gridCol w:w="2124"/>
        <w:gridCol w:w="3424"/>
      </w:tblGrid>
      <w:tr w:rsidR="00474312" w14:paraId="31D554E8" w14:textId="77777777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10D73E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1E6C18" w14:textId="77777777" w:rsidR="00474312" w:rsidRPr="004771F0" w:rsidRDefault="0060521D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Формализованное описание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последовательности действий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(инструкция, план, схема, алгоритм).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25B741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F3E69F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E32979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BAB3EA" w14:textId="1379ADBD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94F13F" w14:textId="77777777" w:rsidR="00474312" w:rsidRPr="004771F0" w:rsidRDefault="0060521D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парах/группах. Работа по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заданному алгоритму. Установление соответствия между разными способами представления информации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(иллюстрация, текст, таблица).</w:t>
            </w:r>
          </w:p>
          <w:p w14:paraId="4CF7E48A" w14:textId="77777777" w:rsidR="00474312" w:rsidRPr="004771F0" w:rsidRDefault="0060521D">
            <w:pPr>
              <w:autoSpaceDE w:val="0"/>
              <w:autoSpaceDN w:val="0"/>
              <w:spacing w:before="20" w:after="0" w:line="247" w:lineRule="auto"/>
              <w:ind w:left="72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Дополнение таблиц сложения,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умножения. Решение простейших комбинаторных и логических задач;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D075620" w14:textId="77777777" w:rsidR="00474312" w:rsidRDefault="0060521D">
            <w:pPr>
              <w:autoSpaceDE w:val="0"/>
              <w:autoSpaceDN w:val="0"/>
              <w:spacing w:before="78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 Тестирование;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7FFB36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https://uchi.ru/teachers/hometasks/new</w:t>
            </w:r>
          </w:p>
        </w:tc>
      </w:tr>
      <w:tr w:rsidR="00474312" w14:paraId="1491CB21" w14:textId="77777777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71FB9" w14:textId="77777777" w:rsidR="00474312" w:rsidRDefault="0060521D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F8D512" w14:textId="77777777" w:rsidR="00474312" w:rsidRPr="004771F0" w:rsidRDefault="0060521D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Алгоритмы (правила) устных 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письменных вычислений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(сложение, вычитание, умножение,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деление), порядка действий в числовом выражении, нахождения периметра и площади, построения геометрических фигур.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2FDB7" w14:textId="77777777" w:rsidR="00474312" w:rsidRDefault="0060521D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9C17B7" w14:textId="77777777" w:rsidR="00474312" w:rsidRDefault="0060521D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46B733" w14:textId="77777777" w:rsidR="00474312" w:rsidRDefault="0060521D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EF0069" w14:textId="3E0AF0AB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EF90A9" w14:textId="77777777" w:rsidR="00474312" w:rsidRPr="004771F0" w:rsidRDefault="0060521D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Оформление результата вычисления по алгоритму;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98D9F67" w14:textId="77777777" w:rsidR="00474312" w:rsidRDefault="0060521D">
            <w:pPr>
              <w:autoSpaceDE w:val="0"/>
              <w:autoSpaceDN w:val="0"/>
              <w:spacing w:before="76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8FD7F" w14:textId="77777777" w:rsidR="00474312" w:rsidRDefault="0060521D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https://uchi.ru/teachers/hometasks/new</w:t>
            </w:r>
          </w:p>
        </w:tc>
      </w:tr>
      <w:tr w:rsidR="00474312" w14:paraId="3C3DDB97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2A6A3C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3A50F2" w14:textId="77777777" w:rsidR="00474312" w:rsidRPr="004771F0" w:rsidRDefault="0060521D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Столбчатая диаграмма: чтение,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использование данных для решения учебных и практических задач.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022E4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74989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1CFC42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67AF8" w14:textId="44BFB520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A853D6" w14:textId="77777777" w:rsidR="00474312" w:rsidRPr="004771F0" w:rsidRDefault="0060521D">
            <w:pPr>
              <w:autoSpaceDE w:val="0"/>
              <w:autoSpaceDN w:val="0"/>
              <w:spacing w:before="76" w:after="0" w:line="250" w:lineRule="auto"/>
              <w:ind w:left="72" w:right="340"/>
              <w:jc w:val="both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символы, знаки, пиктограммы; их использование в повседневной жизни и в математике;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8A5071D" w14:textId="77777777" w:rsidR="00474312" w:rsidRDefault="0060521D">
            <w:pPr>
              <w:autoSpaceDE w:val="0"/>
              <w:autoSpaceDN w:val="0"/>
              <w:spacing w:before="76" w:after="0" w:line="245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 работа; 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0EE397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https://uchi.ru/teachers/hometasks/new</w:t>
            </w:r>
          </w:p>
        </w:tc>
      </w:tr>
      <w:tr w:rsidR="00474312" w:rsidRPr="00F662AC" w14:paraId="60423BEC" w14:textId="77777777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1E117D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6.8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91B5E4" w14:textId="77777777" w:rsidR="00474312" w:rsidRPr="004771F0" w:rsidRDefault="0060521D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Алгоритмы изучения материала, выполнения заданий на доступных электронных средствах обучения.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FB9843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0D112A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585565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D0D50F" w14:textId="099460C6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8AAAB1" w14:textId="77777777" w:rsidR="00474312" w:rsidRPr="004771F0" w:rsidRDefault="0060521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информацией: чтение,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сравнение, интерпретация,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в решении данных,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представленных в табличной форме (на диаграмме);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6C32717" w14:textId="77777777" w:rsidR="00474312" w:rsidRPr="004771F0" w:rsidRDefault="0060521D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Зачет;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BF4837" w14:textId="77777777" w:rsidR="00474312" w:rsidRPr="004771F0" w:rsidRDefault="0060521D">
            <w:pPr>
              <w:autoSpaceDE w:val="0"/>
              <w:autoSpaceDN w:val="0"/>
              <w:spacing w:before="78" w:after="0" w:line="230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hometasks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new</w:t>
            </w:r>
          </w:p>
        </w:tc>
      </w:tr>
      <w:tr w:rsidR="00474312" w14:paraId="18AC27F5" w14:textId="77777777">
        <w:trPr>
          <w:trHeight w:hRule="exact" w:val="350"/>
        </w:trPr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01B3AF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573072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</w:t>
            </w:r>
          </w:p>
        </w:tc>
        <w:tc>
          <w:tcPr>
            <w:tcW w:w="11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EA4028" w14:textId="77777777" w:rsidR="00474312" w:rsidRDefault="00474312"/>
        </w:tc>
      </w:tr>
      <w:tr w:rsidR="00474312" w14:paraId="08B16A03" w14:textId="77777777">
        <w:trPr>
          <w:trHeight w:hRule="exact" w:val="348"/>
        </w:trPr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5AB49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8DBB8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217A1" w14:textId="77777777" w:rsidR="00474312" w:rsidRDefault="00474312"/>
        </w:tc>
      </w:tr>
      <w:tr w:rsidR="00474312" w14:paraId="59E20B0F" w14:textId="77777777">
        <w:trPr>
          <w:trHeight w:hRule="exact" w:val="520"/>
        </w:trPr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3CA592" w14:textId="77777777" w:rsidR="00474312" w:rsidRPr="004771F0" w:rsidRDefault="0060521D">
            <w:pPr>
              <w:autoSpaceDE w:val="0"/>
              <w:autoSpaceDN w:val="0"/>
              <w:spacing w:before="76" w:after="0" w:line="245" w:lineRule="auto"/>
              <w:ind w:left="72" w:right="86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A89985" w14:textId="72B45989" w:rsidR="00474312" w:rsidRPr="00F662AC" w:rsidRDefault="0060521D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  <w:r w:rsidR="00F662A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166818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A44652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</w:t>
            </w:r>
          </w:p>
        </w:tc>
        <w:tc>
          <w:tcPr>
            <w:tcW w:w="9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2A9D52" w14:textId="77777777" w:rsidR="00474312" w:rsidRDefault="00474312"/>
        </w:tc>
      </w:tr>
    </w:tbl>
    <w:p w14:paraId="4FCF2819" w14:textId="77777777" w:rsidR="00474312" w:rsidRDefault="00474312">
      <w:pPr>
        <w:autoSpaceDE w:val="0"/>
        <w:autoSpaceDN w:val="0"/>
        <w:spacing w:after="0" w:line="14" w:lineRule="exact"/>
      </w:pPr>
    </w:p>
    <w:p w14:paraId="59422544" w14:textId="77777777" w:rsidR="00474312" w:rsidRDefault="00474312">
      <w:pPr>
        <w:sectPr w:rsidR="00474312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99C87E7" w14:textId="77777777" w:rsidR="00474312" w:rsidRDefault="00474312">
      <w:pPr>
        <w:autoSpaceDE w:val="0"/>
        <w:autoSpaceDN w:val="0"/>
        <w:spacing w:after="78" w:line="220" w:lineRule="exact"/>
      </w:pPr>
    </w:p>
    <w:p w14:paraId="65169FD4" w14:textId="77777777" w:rsidR="00474312" w:rsidRDefault="0060521D">
      <w:pPr>
        <w:autoSpaceDE w:val="0"/>
        <w:autoSpaceDN w:val="0"/>
        <w:spacing w:after="310" w:line="230" w:lineRule="auto"/>
      </w:pPr>
      <w:r>
        <w:rPr>
          <w:rFonts w:ascii="Times New Roman" w:eastAsia="Times New Roman" w:hAnsi="Times New Roman"/>
          <w:b/>
          <w:color w:val="000000"/>
          <w:w w:val="101"/>
          <w:sz w:val="23"/>
        </w:rPr>
        <w:t xml:space="preserve">ПОУРОЧНОЕ ПЛАНИРОВАНИЕ </w:t>
      </w: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6780A91E" w14:textId="77777777">
        <w:trPr>
          <w:trHeight w:hRule="exact" w:val="480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FE6BF9" w14:textId="77777777" w:rsidR="00474312" w:rsidRDefault="0060521D">
            <w:pPr>
              <w:autoSpaceDE w:val="0"/>
              <w:autoSpaceDN w:val="0"/>
              <w:spacing w:before="96" w:after="0" w:line="262" w:lineRule="auto"/>
              <w:ind w:left="68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п/п</w:t>
            </w:r>
          </w:p>
        </w:tc>
        <w:tc>
          <w:tcPr>
            <w:tcW w:w="3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80EEC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Тема урока</w:t>
            </w:r>
          </w:p>
        </w:tc>
        <w:tc>
          <w:tcPr>
            <w:tcW w:w="3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54E81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Количество часов</w:t>
            </w:r>
          </w:p>
        </w:tc>
        <w:tc>
          <w:tcPr>
            <w:tcW w:w="1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578841" w14:textId="77777777" w:rsidR="00474312" w:rsidRDefault="0060521D">
            <w:pPr>
              <w:autoSpaceDE w:val="0"/>
              <w:autoSpaceDN w:val="0"/>
              <w:spacing w:before="96" w:after="0" w:line="262" w:lineRule="auto"/>
              <w:ind w:left="70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изучения</w:t>
            </w:r>
          </w:p>
        </w:tc>
        <w:tc>
          <w:tcPr>
            <w:tcW w:w="1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12E24E" w14:textId="77777777" w:rsidR="00474312" w:rsidRDefault="0060521D">
            <w:pPr>
              <w:autoSpaceDE w:val="0"/>
              <w:autoSpaceDN w:val="0"/>
              <w:spacing w:before="96" w:after="0" w:line="262" w:lineRule="auto"/>
              <w:ind w:left="70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Виды, формы контроля</w:t>
            </w:r>
          </w:p>
        </w:tc>
      </w:tr>
      <w:tr w:rsidR="00474312" w14:paraId="5F103B61" w14:textId="77777777">
        <w:trPr>
          <w:trHeight w:hRule="exact" w:val="804"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4DB7C" w14:textId="77777777" w:rsidR="00474312" w:rsidRDefault="00474312"/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4F9FD" w14:textId="77777777" w:rsidR="00474312" w:rsidRDefault="00474312"/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B745DD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 xml:space="preserve">всего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FFF8CA" w14:textId="77777777" w:rsidR="00474312" w:rsidRDefault="0060521D">
            <w:pPr>
              <w:autoSpaceDE w:val="0"/>
              <w:autoSpaceDN w:val="0"/>
              <w:spacing w:before="94" w:after="0" w:line="262" w:lineRule="auto"/>
              <w:ind w:left="70"/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контрольные работы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F83E7D" w14:textId="77777777" w:rsidR="00474312" w:rsidRDefault="0060521D">
            <w:pPr>
              <w:autoSpaceDE w:val="0"/>
              <w:autoSpaceDN w:val="0"/>
              <w:spacing w:before="94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практические работы</w:t>
            </w: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22AD6" w14:textId="77777777" w:rsidR="00474312" w:rsidRDefault="00474312"/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21D06" w14:textId="77777777" w:rsidR="00474312" w:rsidRDefault="00474312"/>
        </w:tc>
      </w:tr>
      <w:tr w:rsidR="00474312" w14:paraId="23E2D992" w14:textId="77777777">
        <w:trPr>
          <w:trHeight w:hRule="exact" w:val="80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C2EE0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324AB3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Числа. Числа в пределах 1000: чтение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688BC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C7D1A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1A9B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997D7F" w14:textId="6FF82F40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702FB5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0C2EA3B3" w14:textId="77777777">
        <w:trPr>
          <w:trHeight w:hRule="exact" w:val="80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C16CF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7DF8AE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Числа. Числа в пределах 1000: сравнение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B9E07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E5D48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16426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FF99E7" w14:textId="1F399866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C01D3E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41D24F5D" w14:textId="77777777">
        <w:trPr>
          <w:trHeight w:hRule="exact" w:val="11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4ACB23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5FF7FF" w14:textId="77777777" w:rsidR="00474312" w:rsidRPr="004771F0" w:rsidRDefault="0060521D">
            <w:pPr>
              <w:autoSpaceDE w:val="0"/>
              <w:autoSpaceDN w:val="0"/>
              <w:spacing w:before="94" w:after="0" w:line="27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Числа. Числа в пределах 1000: представление в виде суммы разрядных слагаемых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B9DC43" w14:textId="08A2BD48" w:rsidR="00474312" w:rsidRPr="00F662AC" w:rsidRDefault="00F662AC">
            <w:pPr>
              <w:autoSpaceDE w:val="0"/>
              <w:autoSpaceDN w:val="0"/>
              <w:spacing w:before="94" w:after="0" w:line="233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43BC1A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93E90A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601C4B" w14:textId="7F983520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2A4629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7EC8B9B0" w14:textId="77777777">
        <w:trPr>
          <w:trHeight w:hRule="exact" w:val="113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3B6CAA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4.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C49358" w14:textId="77777777" w:rsidR="00474312" w:rsidRPr="004771F0" w:rsidRDefault="0060521D">
            <w:pPr>
              <w:autoSpaceDE w:val="0"/>
              <w:autoSpaceDN w:val="0"/>
              <w:spacing w:before="94" w:after="0" w:line="271" w:lineRule="auto"/>
              <w:ind w:left="68" w:right="100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Числа. Равенства и неравенства: чтение, составление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556BC9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14EF88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363BBB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9E2A35" w14:textId="0D3B160C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C612B7" w14:textId="77777777" w:rsidR="00474312" w:rsidRDefault="0060521D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6DB28DD8" w14:textId="77777777">
        <w:trPr>
          <w:trHeight w:hRule="exact" w:val="11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889284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5.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69BC48" w14:textId="77777777" w:rsidR="00474312" w:rsidRPr="004771F0" w:rsidRDefault="0060521D">
            <w:pPr>
              <w:autoSpaceDE w:val="0"/>
              <w:autoSpaceDN w:val="0"/>
              <w:spacing w:before="96" w:after="0" w:line="27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Числа. Равенства 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неравенства: установление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истинности (верное/неверное)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68C00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9C2E1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0851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1DA1E3" w14:textId="2EC982EE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D84A97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22C5D607" w14:textId="77777777">
        <w:trPr>
          <w:trHeight w:hRule="exact" w:val="80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F8959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6.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8EF6DA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Числа. Увеличение числа в несколько раз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A0E9ED" w14:textId="611A748C" w:rsidR="00474312" w:rsidRPr="00F662AC" w:rsidRDefault="00F662AC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3B160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C9820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8E4540" w14:textId="03B0C3A0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0361A5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200ED64E" w14:textId="77777777">
        <w:trPr>
          <w:trHeight w:hRule="exact" w:val="80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B0914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7.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21641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Числа. Увеличение числа в несколько раз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DC7DB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CF1DD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B7809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CDEEE3" w14:textId="2F4D7877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524ADC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0AD7B0AD" w14:textId="77777777">
        <w:trPr>
          <w:trHeight w:hRule="exact" w:val="80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4035E4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8.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605793" w14:textId="77777777" w:rsidR="00474312" w:rsidRDefault="0060521D">
            <w:pPr>
              <w:autoSpaceDE w:val="0"/>
              <w:autoSpaceDN w:val="0"/>
              <w:spacing w:before="96" w:after="0" w:line="262" w:lineRule="auto"/>
              <w:ind w:left="68" w:right="43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Числа.Кратное сравнение чисел.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0C8409" w14:textId="4DA618F3" w:rsidR="00474312" w:rsidRPr="00F662AC" w:rsidRDefault="00F662AC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321AB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38E42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96ADE6" w14:textId="4A132E91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9A2DB0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2AB58ECD" w14:textId="77777777">
        <w:trPr>
          <w:trHeight w:hRule="exact" w:val="80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A19A5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9.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ABC07F" w14:textId="77777777" w:rsidR="00474312" w:rsidRDefault="0060521D">
            <w:pPr>
              <w:autoSpaceDE w:val="0"/>
              <w:autoSpaceDN w:val="0"/>
              <w:spacing w:before="96" w:after="0" w:line="262" w:lineRule="auto"/>
              <w:ind w:left="68" w:right="43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Числа. Кратное сравнение чисел.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4926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70E064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5D42E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DC8B63" w14:textId="5CEE5980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DC04EC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7E1E51B5" w14:textId="77777777">
        <w:trPr>
          <w:trHeight w:hRule="exact" w:val="47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3429BD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10.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31F446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Числа. Свойства чисел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751F9B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4A7904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116419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39DE2A" w14:textId="3EEC61C3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0CA4E3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7C61007B" w14:textId="77777777">
        <w:trPr>
          <w:trHeight w:hRule="exact" w:val="80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31844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11.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ABF3C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Числа. Свойства чисел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B2FED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E856A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50190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DC363F" w14:textId="0D6F3CA7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9E489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36320924" w14:textId="77777777">
        <w:trPr>
          <w:trHeight w:hRule="exact" w:val="211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5C6F0A" w14:textId="77777777" w:rsidR="00474312" w:rsidRDefault="0060521D">
            <w:pPr>
              <w:autoSpaceDE w:val="0"/>
              <w:autoSpaceDN w:val="0"/>
              <w:spacing w:before="9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12.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1C9997" w14:textId="77777777" w:rsidR="00474312" w:rsidRPr="004771F0" w:rsidRDefault="0060521D">
            <w:pPr>
              <w:autoSpaceDE w:val="0"/>
              <w:autoSpaceDN w:val="0"/>
              <w:spacing w:before="98" w:after="0" w:line="283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Величины. Масса (единица массы — грамм);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соотношение между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килограммом и граммом; отношение «тяжелее/легче на/в»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D1039" w14:textId="77777777" w:rsidR="00474312" w:rsidRDefault="0060521D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A4106E" w14:textId="77777777" w:rsidR="00474312" w:rsidRDefault="0060521D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172EDE" w14:textId="77777777" w:rsidR="00474312" w:rsidRDefault="0060521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6DCB7F" w14:textId="7F7678BA" w:rsidR="00474312" w:rsidRDefault="0047431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24A09A" w14:textId="77777777" w:rsidR="00474312" w:rsidRDefault="0060521D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7DD4B092" w14:textId="77777777">
        <w:trPr>
          <w:trHeight w:hRule="exact" w:val="211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9571B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13.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81F78" w14:textId="77777777" w:rsidR="00474312" w:rsidRPr="004771F0" w:rsidRDefault="0060521D">
            <w:pPr>
              <w:autoSpaceDE w:val="0"/>
              <w:autoSpaceDN w:val="0"/>
              <w:spacing w:before="96" w:after="0" w:line="28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Величины. Масса (единица массы — грамм);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соотношение между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килограммом и граммом; отношение «тяжелее/легче на/в»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C1BF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6945E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AC1FF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53072C" w14:textId="7F028242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46DE8E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</w:tbl>
    <w:p w14:paraId="6386B9B6" w14:textId="77777777" w:rsidR="00474312" w:rsidRDefault="00474312">
      <w:pPr>
        <w:autoSpaceDE w:val="0"/>
        <w:autoSpaceDN w:val="0"/>
        <w:spacing w:after="0" w:line="14" w:lineRule="exact"/>
      </w:pPr>
    </w:p>
    <w:p w14:paraId="428F71E1" w14:textId="77777777" w:rsidR="00474312" w:rsidRDefault="00474312">
      <w:pPr>
        <w:sectPr w:rsidR="00474312">
          <w:pgSz w:w="11900" w:h="16840"/>
          <w:pgMar w:top="298" w:right="556" w:bottom="314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14109AC2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453D97E3" w14:textId="77777777">
        <w:trPr>
          <w:trHeight w:hRule="exact" w:val="211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0DCC0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14.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93AA8" w14:textId="77777777" w:rsidR="00474312" w:rsidRPr="004771F0" w:rsidRDefault="0060521D">
            <w:pPr>
              <w:autoSpaceDE w:val="0"/>
              <w:autoSpaceDN w:val="0"/>
              <w:spacing w:before="96" w:after="0" w:line="28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Величины. Масса (единица массы — грамм);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соотношение между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килограммом и граммом; отношение «тяжелее/легче на/в»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2BFA2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2869B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6C1FC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0C7CD2" w14:textId="1E4C2693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1D6878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423CF066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8C690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15.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E6801D" w14:textId="77777777" w:rsidR="00474312" w:rsidRPr="004771F0" w:rsidRDefault="0060521D">
            <w:pPr>
              <w:autoSpaceDE w:val="0"/>
              <w:autoSpaceDN w:val="0"/>
              <w:spacing w:before="94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Величины.</w:t>
            </w:r>
          </w:p>
          <w:p w14:paraId="55CDD7C3" w14:textId="77777777" w:rsidR="00474312" w:rsidRPr="004771F0" w:rsidRDefault="0060521D">
            <w:pPr>
              <w:autoSpaceDE w:val="0"/>
              <w:autoSpaceDN w:val="0"/>
              <w:spacing w:before="70" w:after="0" w:line="271" w:lineRule="auto"/>
              <w:ind w:left="68" w:right="43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Соотношение «цена,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количество, стоимость» в практической ситуации.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DB3E2A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ECA16E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F9E071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23FCAE" w14:textId="6A708DF9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190CE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3AC3D307" w14:textId="77777777">
        <w:trPr>
          <w:trHeight w:hRule="exact" w:val="211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DF506C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16.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1D1122" w14:textId="77777777" w:rsidR="00474312" w:rsidRPr="004771F0" w:rsidRDefault="0060521D">
            <w:pPr>
              <w:autoSpaceDE w:val="0"/>
              <w:autoSpaceDN w:val="0"/>
              <w:spacing w:before="94" w:after="0" w:line="283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Величины. Масса (единица массы — грамм);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соотношение между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килограммом и граммом; отношение «тяжелее/легче на/в»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70D48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356B63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655B7B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733F19" w14:textId="7B03689D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488284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00C940C0" w14:textId="77777777">
        <w:trPr>
          <w:trHeight w:hRule="exact" w:val="178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837B8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17.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7990E" w14:textId="77777777" w:rsidR="00474312" w:rsidRPr="004771F0" w:rsidRDefault="0060521D">
            <w:pPr>
              <w:autoSpaceDE w:val="0"/>
              <w:autoSpaceDN w:val="0"/>
              <w:spacing w:before="96" w:after="0" w:line="28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Величины. Длина (единица длины — миллиметр,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километр); соотношение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между величинами в пределах тысячи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2776D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06FE4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4EFE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839D00" w14:textId="4CD14319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2AD20E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3906D1DA" w14:textId="77777777">
        <w:trPr>
          <w:trHeight w:hRule="exact" w:val="178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C5BB2D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18.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AA7462" w14:textId="77777777" w:rsidR="00474312" w:rsidRPr="004771F0" w:rsidRDefault="0060521D">
            <w:pPr>
              <w:autoSpaceDE w:val="0"/>
              <w:autoSpaceDN w:val="0"/>
              <w:spacing w:before="94" w:after="0" w:line="28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Величины. Площадь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(единицы площади —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квадратный метр, квадратный сантиметр, квадратный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дециметр)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3F9A0A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051B37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F205EA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D9C24A" w14:textId="1307FDDC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FF7A61" w14:textId="77777777" w:rsidR="00474312" w:rsidRDefault="0060521D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5F58385E" w14:textId="77777777">
        <w:trPr>
          <w:trHeight w:hRule="exact" w:val="178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AD604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19.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535397" w14:textId="77777777" w:rsidR="00474312" w:rsidRPr="004771F0" w:rsidRDefault="0060521D">
            <w:pPr>
              <w:autoSpaceDE w:val="0"/>
              <w:autoSpaceDN w:val="0"/>
              <w:spacing w:before="96" w:after="0" w:line="28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Величины. Площадь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(единицы площади —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квадратный метр, квадратный сантиметр, квадратный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дециметр)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BAB2D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6C3DB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88A49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1F3282" w14:textId="34A2AA5A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E19684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01FA4489" w14:textId="77777777">
        <w:trPr>
          <w:trHeight w:hRule="exact" w:val="176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77561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20.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2DEE45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Величины.</w:t>
            </w:r>
          </w:p>
          <w:p w14:paraId="6C1A9EF6" w14:textId="77777777" w:rsidR="00474312" w:rsidRPr="004771F0" w:rsidRDefault="0060521D">
            <w:pPr>
              <w:autoSpaceDE w:val="0"/>
              <w:autoSpaceDN w:val="0"/>
              <w:spacing w:before="68" w:after="0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Соотношение«больше/меньше на/в» в ситуации сравнения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предметов и объектов на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основе измерения величин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131A9" w14:textId="4A7504FA" w:rsidR="00474312" w:rsidRPr="00F662AC" w:rsidRDefault="00F662AC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EB089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B688A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A4BCFD" w14:textId="5F6E18D5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F325B4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</w:tbl>
    <w:p w14:paraId="7923DC96" w14:textId="77777777" w:rsidR="00474312" w:rsidRDefault="00474312">
      <w:pPr>
        <w:autoSpaceDE w:val="0"/>
        <w:autoSpaceDN w:val="0"/>
        <w:spacing w:after="0" w:line="14" w:lineRule="exact"/>
      </w:pPr>
    </w:p>
    <w:p w14:paraId="6FD255C3" w14:textId="77777777" w:rsidR="00474312" w:rsidRDefault="00474312">
      <w:pPr>
        <w:sectPr w:rsidR="00474312">
          <w:pgSz w:w="11900" w:h="16840"/>
          <w:pgMar w:top="284" w:right="556" w:bottom="144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73310090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6DBA9354" w14:textId="77777777">
        <w:trPr>
          <w:trHeight w:hRule="exact" w:val="302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EF95B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21.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4F5BA2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Величины.</w:t>
            </w:r>
          </w:p>
          <w:p w14:paraId="7A7B1AA2" w14:textId="77777777" w:rsidR="00474312" w:rsidRPr="004771F0" w:rsidRDefault="0060521D">
            <w:pPr>
              <w:autoSpaceDE w:val="0"/>
              <w:autoSpaceDN w:val="0"/>
              <w:spacing w:before="68" w:after="0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Соотношение«больше/меньше на/в» в ситуации сравнения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предметов и объектов на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основе измерения величин.</w:t>
            </w:r>
          </w:p>
          <w:p w14:paraId="5FB9AF50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Доли величины (половина, четверть) и их использование при решении задач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8770A4" w14:textId="49F91AE0" w:rsidR="00474312" w:rsidRPr="00F662AC" w:rsidRDefault="00F662AC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948F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70786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C7F770" w14:textId="1DBB90ED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6C4C5D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:rsidRPr="00F662AC" w14:paraId="35653017" w14:textId="77777777">
        <w:trPr>
          <w:trHeight w:hRule="exact" w:val="276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B2EDF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22.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60A8C0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Величины.</w:t>
            </w:r>
          </w:p>
          <w:p w14:paraId="27369D2D" w14:textId="77777777" w:rsidR="00474312" w:rsidRPr="004771F0" w:rsidRDefault="0060521D">
            <w:pPr>
              <w:autoSpaceDE w:val="0"/>
              <w:autoSpaceDN w:val="0"/>
              <w:spacing w:before="68" w:after="0" w:line="278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Соотношение«больше/меньше на/в» в ситуации сравнения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предметов и объектов на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основе измерения величин.</w:t>
            </w:r>
          </w:p>
          <w:p w14:paraId="75388F80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Доли величины (половина, четверть) и их использование при решении задач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E61EA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31ED84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71B16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B07F96" w14:textId="3FB39D01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B6102" w14:textId="77777777" w:rsidR="00474312" w:rsidRPr="004771F0" w:rsidRDefault="0060521D">
            <w:pPr>
              <w:autoSpaceDE w:val="0"/>
              <w:autoSpaceDN w:val="0"/>
              <w:spacing w:before="96" w:after="0"/>
              <w:ind w:left="152" w:hanging="15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 Самооценка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использованием«Оценочного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листа»;</w:t>
            </w:r>
          </w:p>
        </w:tc>
      </w:tr>
      <w:tr w:rsidR="00474312" w14:paraId="1E2DD4E4" w14:textId="77777777">
        <w:trPr>
          <w:trHeight w:hRule="exact" w:val="243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F2BC33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23.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2AAA39" w14:textId="77777777" w:rsidR="00474312" w:rsidRPr="004771F0" w:rsidRDefault="0060521D">
            <w:pPr>
              <w:autoSpaceDE w:val="0"/>
              <w:autoSpaceDN w:val="0"/>
              <w:spacing w:before="94" w:after="0" w:line="233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1BD1214E" w14:textId="77777777" w:rsidR="00474312" w:rsidRPr="004771F0" w:rsidRDefault="0060521D">
            <w:pPr>
              <w:autoSpaceDE w:val="0"/>
              <w:autoSpaceDN w:val="0"/>
              <w:spacing w:before="68" w:after="0" w:line="28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Устные вычисления,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сводимые к действиям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пределах 100 (табличное 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внетабличное умножение,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деление, действия с круглыми числами)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F76396" w14:textId="446FB810" w:rsidR="00474312" w:rsidRPr="00F662AC" w:rsidRDefault="00F662AC">
            <w:pPr>
              <w:autoSpaceDE w:val="0"/>
              <w:autoSpaceDN w:val="0"/>
              <w:spacing w:before="94" w:after="0" w:line="233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B43872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E66E24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1C3750" w14:textId="689AFF16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82E8E8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1A573847" w14:textId="77777777">
        <w:trPr>
          <w:trHeight w:hRule="exact" w:val="243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4CE2AD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24.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A0FB5D" w14:textId="77777777" w:rsidR="00474312" w:rsidRPr="004771F0" w:rsidRDefault="0060521D">
            <w:pPr>
              <w:autoSpaceDE w:val="0"/>
              <w:autoSpaceDN w:val="0"/>
              <w:spacing w:before="94" w:after="0" w:line="233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71D7E391" w14:textId="77777777" w:rsidR="00474312" w:rsidRPr="004771F0" w:rsidRDefault="0060521D">
            <w:pPr>
              <w:autoSpaceDE w:val="0"/>
              <w:autoSpaceDN w:val="0"/>
              <w:spacing w:before="68" w:after="0" w:line="28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Устные вычисления,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сводимые к действиям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пределах 100 (табличное 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внетабличное умножение,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деление, действия с круглыми числами)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422824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0AA74C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C0EDA0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68C388" w14:textId="1D38D306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21F8EC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5BC86E14" w14:textId="77777777">
        <w:trPr>
          <w:trHeight w:hRule="exact" w:val="243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16AB4A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25.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B6069E" w14:textId="77777777" w:rsidR="00474312" w:rsidRPr="004771F0" w:rsidRDefault="0060521D">
            <w:pPr>
              <w:autoSpaceDE w:val="0"/>
              <w:autoSpaceDN w:val="0"/>
              <w:spacing w:before="94" w:after="0" w:line="233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3928BD98" w14:textId="77777777" w:rsidR="00474312" w:rsidRPr="004771F0" w:rsidRDefault="0060521D">
            <w:pPr>
              <w:autoSpaceDE w:val="0"/>
              <w:autoSpaceDN w:val="0"/>
              <w:spacing w:before="68" w:after="0" w:line="28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Устные вычисления,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сводимые к действиям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пределах 100 (табличное 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внетабличное умножение,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деление, действия с круглыми числами)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FE3873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C87183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B7916B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52A61D" w14:textId="28045377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BB841F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0CFA484E" w14:textId="77777777">
        <w:trPr>
          <w:trHeight w:hRule="exact" w:val="176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33E6C8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26.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29679C" w14:textId="77777777" w:rsidR="00474312" w:rsidRPr="004771F0" w:rsidRDefault="0060521D">
            <w:pPr>
              <w:autoSpaceDE w:val="0"/>
              <w:autoSpaceDN w:val="0"/>
              <w:spacing w:before="94" w:after="0" w:line="233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7478CD85" w14:textId="77777777" w:rsidR="00474312" w:rsidRDefault="0060521D">
            <w:pPr>
              <w:autoSpaceDE w:val="0"/>
              <w:autoSpaceDN w:val="0"/>
              <w:spacing w:before="68" w:after="0"/>
              <w:ind w:left="68" w:right="144"/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Письменное сложение,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вычитание чисел в пределах 1000.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Алгоритм письменного сложения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715F33" w14:textId="31263884" w:rsidR="00474312" w:rsidRPr="00F662AC" w:rsidRDefault="00F662AC">
            <w:pPr>
              <w:autoSpaceDE w:val="0"/>
              <w:autoSpaceDN w:val="0"/>
              <w:spacing w:before="94" w:after="0" w:line="233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5E1957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FF1B6F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CC62D7" w14:textId="4902BE3E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F8B311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Тестирование;</w:t>
            </w:r>
          </w:p>
        </w:tc>
      </w:tr>
    </w:tbl>
    <w:p w14:paraId="78B4837E" w14:textId="77777777" w:rsidR="00474312" w:rsidRDefault="00474312">
      <w:pPr>
        <w:autoSpaceDE w:val="0"/>
        <w:autoSpaceDN w:val="0"/>
        <w:spacing w:after="0" w:line="14" w:lineRule="exact"/>
      </w:pPr>
    </w:p>
    <w:p w14:paraId="40256A97" w14:textId="77777777" w:rsidR="00474312" w:rsidRDefault="00474312">
      <w:pPr>
        <w:sectPr w:rsidR="00474312">
          <w:pgSz w:w="11900" w:h="16840"/>
          <w:pgMar w:top="284" w:right="556" w:bottom="688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7676F965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0A08E648" w14:textId="77777777">
        <w:trPr>
          <w:trHeight w:hRule="exact" w:val="178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4A900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27.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842B98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298931E6" w14:textId="77777777" w:rsidR="00474312" w:rsidRDefault="0060521D">
            <w:pPr>
              <w:autoSpaceDE w:val="0"/>
              <w:autoSpaceDN w:val="0"/>
              <w:spacing w:before="68" w:after="0"/>
              <w:ind w:left="68" w:right="144"/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Письменное сложение,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вычитание чисел в пределах 1000.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Алгоритм письменного вычитания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4C099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7BE5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ECFD9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C8A347" w14:textId="09492B57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2CC186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65728210" w14:textId="77777777">
        <w:trPr>
          <w:trHeight w:hRule="exact" w:val="11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771F4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28.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74CA1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 Действия с числами 0 и 1.</w:t>
            </w:r>
          </w:p>
          <w:p w14:paraId="7043C4BE" w14:textId="77777777" w:rsidR="00474312" w:rsidRDefault="0060521D">
            <w:pPr>
              <w:autoSpaceDE w:val="0"/>
              <w:autoSpaceDN w:val="0"/>
              <w:spacing w:before="70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Умножение на 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DFA62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727F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C55FA4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F2C470" w14:textId="571061C6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66B676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контроль;</w:t>
            </w:r>
          </w:p>
        </w:tc>
      </w:tr>
      <w:tr w:rsidR="00474312" w14:paraId="339400F8" w14:textId="77777777">
        <w:trPr>
          <w:trHeight w:hRule="exact" w:val="11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F49EA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29.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77CD73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 Действия с числами 0 и 1.</w:t>
            </w:r>
          </w:p>
          <w:p w14:paraId="7A11B1FB" w14:textId="77777777" w:rsidR="00474312" w:rsidRPr="004771F0" w:rsidRDefault="0060521D">
            <w:pPr>
              <w:autoSpaceDE w:val="0"/>
              <w:autoSpaceDN w:val="0"/>
              <w:spacing w:before="68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Деление вида а : а, 0 : 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E5D80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9D697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E4142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E539C9" w14:textId="2A83D979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E6C157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4CF1EE98" w14:textId="77777777">
        <w:trPr>
          <w:trHeight w:hRule="exact" w:val="11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F6062E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30.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57F59E" w14:textId="77777777" w:rsidR="00474312" w:rsidRPr="004771F0" w:rsidRDefault="0060521D">
            <w:pPr>
              <w:autoSpaceDE w:val="0"/>
              <w:autoSpaceDN w:val="0"/>
              <w:spacing w:before="94" w:after="0" w:line="27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 Взаимосвязь умножения и деления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767F3F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FC6D59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FBEAE4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6EF488" w14:textId="1F3ACA0E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A7FF17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2FE57765" w14:textId="77777777">
        <w:trPr>
          <w:trHeight w:hRule="exact" w:val="113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5B23DE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31.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7BF601" w14:textId="77777777" w:rsidR="00474312" w:rsidRPr="004771F0" w:rsidRDefault="0060521D">
            <w:pPr>
              <w:autoSpaceDE w:val="0"/>
              <w:autoSpaceDN w:val="0"/>
              <w:spacing w:before="94" w:after="0" w:line="27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 Взаимосвязь умножения и деления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997608" w14:textId="6029A1C0" w:rsidR="00474312" w:rsidRPr="00F662AC" w:rsidRDefault="00F662AC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51D970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F70EF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6C5319" w14:textId="2D663F6C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BCAA7E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45B56317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222C7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32.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0FC137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627456D6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Взаимосвязь умножения 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деления. Проверка умножения с помощью деления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343340" w14:textId="04290A5B" w:rsidR="00474312" w:rsidRPr="00F662AC" w:rsidRDefault="00F662AC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9EDA1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228FC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F1DDAB" w14:textId="469BDEE3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D1C667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:rsidRPr="00F662AC" w14:paraId="4505C204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A744F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33.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0EA3BB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72AC2681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Взаимосвязь умножения и деления. Проверка деления с помощью умножения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4E2071" w14:textId="6464A22E" w:rsidR="00474312" w:rsidRPr="00F662AC" w:rsidRDefault="00F662AC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3F796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20280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AD3BD6" w14:textId="64C27D55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DD54AA" w14:textId="77777777" w:rsidR="00474312" w:rsidRPr="004771F0" w:rsidRDefault="0060521D">
            <w:pPr>
              <w:autoSpaceDE w:val="0"/>
              <w:autoSpaceDN w:val="0"/>
              <w:spacing w:before="96" w:after="0"/>
              <w:ind w:left="152" w:hanging="15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 Самооценка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использованием«Оценочного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листа»;</w:t>
            </w:r>
          </w:p>
        </w:tc>
      </w:tr>
      <w:tr w:rsidR="00474312" w14:paraId="7EE773C2" w14:textId="77777777">
        <w:trPr>
          <w:trHeight w:hRule="exact" w:val="211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0FF8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34.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86A87E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68FABF31" w14:textId="77777777" w:rsidR="00474312" w:rsidRPr="004771F0" w:rsidRDefault="0060521D">
            <w:pPr>
              <w:autoSpaceDE w:val="0"/>
              <w:autoSpaceDN w:val="0"/>
              <w:spacing w:before="68" w:after="0" w:line="28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Письменное умножение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столбик, письменное деление уголком. Прием письменного умножения на однозначное число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859756" w14:textId="5DEB1633" w:rsidR="00474312" w:rsidRPr="00F662AC" w:rsidRDefault="00F662AC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0BA49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B639D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D649EC" w14:textId="144F220A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DEA186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:rsidRPr="00F662AC" w14:paraId="54DDA8FD" w14:textId="77777777">
        <w:trPr>
          <w:trHeight w:hRule="exact" w:val="211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50D0C4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35.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65A947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621BB380" w14:textId="77777777" w:rsidR="00474312" w:rsidRPr="004771F0" w:rsidRDefault="0060521D">
            <w:pPr>
              <w:autoSpaceDE w:val="0"/>
              <w:autoSpaceDN w:val="0"/>
              <w:spacing w:before="68" w:after="0" w:line="28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Письменное умножение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столбик, письменное деление уголком. Прием письменного умножения на однозначное число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C223D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E6EAD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CC293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657DB" w14:textId="3AD98C49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7558D4" w14:textId="77777777" w:rsidR="00474312" w:rsidRPr="004771F0" w:rsidRDefault="0060521D">
            <w:pPr>
              <w:autoSpaceDE w:val="0"/>
              <w:autoSpaceDN w:val="0"/>
              <w:spacing w:before="96" w:after="0"/>
              <w:ind w:left="152" w:hanging="15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 Самооценка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использованием«Оценочного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листа»;</w:t>
            </w:r>
          </w:p>
        </w:tc>
      </w:tr>
      <w:tr w:rsidR="00474312" w14:paraId="10B03676" w14:textId="77777777">
        <w:trPr>
          <w:trHeight w:hRule="exact" w:val="209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A8C202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36.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27A73C" w14:textId="77777777" w:rsidR="00474312" w:rsidRPr="004771F0" w:rsidRDefault="0060521D">
            <w:pPr>
              <w:autoSpaceDE w:val="0"/>
              <w:autoSpaceDN w:val="0"/>
              <w:spacing w:before="94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434780D6" w14:textId="77777777" w:rsidR="00474312" w:rsidRPr="004771F0" w:rsidRDefault="0060521D">
            <w:pPr>
              <w:autoSpaceDE w:val="0"/>
              <w:autoSpaceDN w:val="0"/>
              <w:spacing w:before="70" w:after="0" w:line="28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Письменное умножение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столбик, письменное деление уголком. Прием письменного умножения на однозначное число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267BFE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6F887A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D39BEC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1159EB" w14:textId="46E79E44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B35428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</w:tbl>
    <w:p w14:paraId="5325FB9F" w14:textId="77777777" w:rsidR="00474312" w:rsidRDefault="00474312">
      <w:pPr>
        <w:autoSpaceDE w:val="0"/>
        <w:autoSpaceDN w:val="0"/>
        <w:spacing w:after="0" w:line="14" w:lineRule="exact"/>
      </w:pPr>
    </w:p>
    <w:p w14:paraId="7332E9C9" w14:textId="77777777" w:rsidR="00474312" w:rsidRDefault="00474312">
      <w:pPr>
        <w:sectPr w:rsidR="00474312">
          <w:pgSz w:w="11900" w:h="16840"/>
          <w:pgMar w:top="284" w:right="556" w:bottom="35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033FBADC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2185C9FD" w14:textId="77777777">
        <w:trPr>
          <w:trHeight w:hRule="exact" w:val="231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F040B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37.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EEBE0A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5EFD5A26" w14:textId="77777777" w:rsidR="00474312" w:rsidRPr="004771F0" w:rsidRDefault="0060521D">
            <w:pPr>
              <w:autoSpaceDE w:val="0"/>
              <w:autoSpaceDN w:val="0"/>
              <w:spacing w:before="68" w:after="0" w:line="28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Письменное умножение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столбик, письменное деление уголком. Прием письменного умножения на однозначное число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785FD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0079A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7629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9D345C" w14:textId="3EAF7710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EE8589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06A9368C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A2B3FF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38.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E00340" w14:textId="77777777" w:rsidR="00474312" w:rsidRPr="004771F0" w:rsidRDefault="0060521D">
            <w:pPr>
              <w:autoSpaceDE w:val="0"/>
              <w:autoSpaceDN w:val="0"/>
              <w:spacing w:before="94" w:after="0" w:line="233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7CE957E8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Письменное умножения на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однозначное число в пределах 1000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DE5F30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F66A4F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59498B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67221B" w14:textId="6C776AEA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9419AA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2B549227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9E5DA6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39.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7B6A08" w14:textId="77777777" w:rsidR="00474312" w:rsidRPr="004771F0" w:rsidRDefault="0060521D">
            <w:pPr>
              <w:autoSpaceDE w:val="0"/>
              <w:autoSpaceDN w:val="0"/>
              <w:spacing w:before="94" w:after="0" w:line="233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1B9FA377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Письменное деление на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однозначное число в пределах 1000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4ED343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0B92AC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6A873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9270E" w14:textId="3C4D8580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DC37C6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01DCDB63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7B93C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40.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0A0F30" w14:textId="77777777" w:rsidR="00474312" w:rsidRPr="004771F0" w:rsidRDefault="0060521D">
            <w:pPr>
              <w:autoSpaceDE w:val="0"/>
              <w:autoSpaceDN w:val="0"/>
              <w:spacing w:before="94" w:after="0" w:line="233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0EF5567E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Письменное деление на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однозначное число в пределах 1000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03E022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BA79AE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DACF77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55FE77" w14:textId="050747F6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100D5A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Тестирование;</w:t>
            </w:r>
          </w:p>
        </w:tc>
      </w:tr>
      <w:tr w:rsidR="00474312" w14:paraId="0FA00A03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D9267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41.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5008A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56129B27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43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Проверка результата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вычисления (прикидка или оценка результата)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D70C19" w14:textId="37AD7ECC" w:rsidR="00474312" w:rsidRPr="00F662AC" w:rsidRDefault="00F662AC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F7E84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96094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EE2EA6" w14:textId="03604E49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8071F1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:rsidRPr="00F662AC" w14:paraId="7C5B43AD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CD84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42.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F2D930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6D82F0C2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576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Проверка результата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вычисления (применение алгоритма)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B3903" w14:textId="3AC68C92" w:rsidR="00474312" w:rsidRPr="00F662AC" w:rsidRDefault="00F662AC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A70FB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12C15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8FE2C7" w14:textId="20A7F68D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FB9A4D" w14:textId="77777777" w:rsidR="00474312" w:rsidRPr="004771F0" w:rsidRDefault="0060521D">
            <w:pPr>
              <w:autoSpaceDE w:val="0"/>
              <w:autoSpaceDN w:val="0"/>
              <w:spacing w:before="96" w:after="0"/>
              <w:ind w:left="152" w:hanging="15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 Самооценка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использованием«Оценочного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листа»;</w:t>
            </w:r>
          </w:p>
        </w:tc>
      </w:tr>
      <w:tr w:rsidR="00474312" w14:paraId="1E745EA3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403D8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43.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8563A5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7B4C9797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Проверка результата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вычисления (использование калькулятора)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60763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A3E74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ECA40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5E59F7" w14:textId="66AA4341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AE515E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21A6915E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5F64B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44.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A8721C" w14:textId="77777777" w:rsidR="00474312" w:rsidRPr="004771F0" w:rsidRDefault="0060521D">
            <w:pPr>
              <w:autoSpaceDE w:val="0"/>
              <w:autoSpaceDN w:val="0"/>
              <w:spacing w:before="96" w:after="0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 Переместительное свойство сложения, умножения при вычислениях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E9914" w14:textId="4DA247AB" w:rsidR="00474312" w:rsidRPr="00F662AC" w:rsidRDefault="00F662AC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B3665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68E0E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89EA72" w14:textId="2CE3121F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F3E50A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291187ED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2389B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45.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67A8D3" w14:textId="77777777" w:rsidR="00474312" w:rsidRPr="004771F0" w:rsidRDefault="0060521D">
            <w:pPr>
              <w:autoSpaceDE w:val="0"/>
              <w:autoSpaceDN w:val="0"/>
              <w:spacing w:before="96" w:after="0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 Переместительное свойство сложения, умножения при вычислениях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C44A9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6F706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390E6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AEC45" w14:textId="1E3AEC41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770543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46DC5877" w14:textId="77777777">
        <w:trPr>
          <w:trHeight w:hRule="exact" w:val="143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98457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46.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EEE09" w14:textId="77777777" w:rsidR="00474312" w:rsidRPr="004771F0" w:rsidRDefault="0060521D">
            <w:pPr>
              <w:autoSpaceDE w:val="0"/>
              <w:autoSpaceDN w:val="0"/>
              <w:spacing w:before="96" w:after="0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 Переместительное свойство сложения, умножения при вычислениях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E7B07" w14:textId="6B215596" w:rsidR="00474312" w:rsidRPr="00F662AC" w:rsidRDefault="00F662AC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F2986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CC9D1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B3BC71" w14:textId="55864DE8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513EA1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</w:tbl>
    <w:p w14:paraId="0E3AACFE" w14:textId="77777777" w:rsidR="00474312" w:rsidRDefault="00474312">
      <w:pPr>
        <w:autoSpaceDE w:val="0"/>
        <w:autoSpaceDN w:val="0"/>
        <w:spacing w:after="0" w:line="14" w:lineRule="exact"/>
      </w:pPr>
    </w:p>
    <w:p w14:paraId="7C0B44FE" w14:textId="77777777" w:rsidR="00474312" w:rsidRDefault="00474312">
      <w:pPr>
        <w:sectPr w:rsidR="00474312">
          <w:pgSz w:w="11900" w:h="16840"/>
          <w:pgMar w:top="284" w:right="556" w:bottom="412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5762B15E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0812BCED" w14:textId="77777777">
        <w:trPr>
          <w:trHeight w:hRule="exact" w:val="151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3B4EF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47.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51688A" w14:textId="77777777" w:rsidR="00474312" w:rsidRPr="004771F0" w:rsidRDefault="0060521D">
            <w:pPr>
              <w:autoSpaceDE w:val="0"/>
              <w:autoSpaceDN w:val="0"/>
              <w:spacing w:before="96" w:after="0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 Переместительное свойство сложения, умножения при вычислениях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247E4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0D53A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4F93D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E7C5AC" w14:textId="1C67A463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972927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Тестирование;</w:t>
            </w:r>
          </w:p>
        </w:tc>
      </w:tr>
      <w:tr w:rsidR="00474312" w14:paraId="52404F28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E6780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48.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97C3FE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0646AF22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Нахождение неизвестного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компонента арифметического действия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B9663E" w14:textId="5E055991" w:rsidR="00474312" w:rsidRPr="00F662AC" w:rsidRDefault="00F662AC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944FE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C9788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0B9D0" w14:textId="4F1A1B0B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854F4E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218D9DC0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2999F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49.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0513F7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40DBC625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Нахождение неизвестного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компонента арифметического действия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4D43F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365D3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A2B6B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832A5" w14:textId="378C4DDD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CBA534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09958F62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E98AE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50.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832DBE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057E99BC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Нахождение неизвестного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компонента арифметического действия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DC6E4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7E8CD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EE6DD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F8F1F9" w14:textId="1C93DB19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67DCFB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Тестирование;</w:t>
            </w:r>
          </w:p>
        </w:tc>
      </w:tr>
      <w:tr w:rsidR="00474312" w14:paraId="6F42FDD8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AA625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51.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8C79BB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3026BCA6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Нахождение неизвестного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компонента арифметического действия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1FEB3E" w14:textId="461CECC7" w:rsidR="00474312" w:rsidRPr="00F662AC" w:rsidRDefault="00F662AC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90998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5F322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14C988" w14:textId="6F491051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84306F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49CAF6BF" w14:textId="77777777">
        <w:trPr>
          <w:trHeight w:hRule="exact" w:val="276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113A6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52.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FA9A32" w14:textId="77777777" w:rsidR="00474312" w:rsidRPr="004771F0" w:rsidRDefault="0060521D">
            <w:pPr>
              <w:autoSpaceDE w:val="0"/>
              <w:autoSpaceDN w:val="0"/>
              <w:spacing w:before="96" w:after="0" w:line="286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Арифметические действия. Порядок действий в числовом выражении, значение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числового выражения,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содержащего несколько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действий (со скобками/без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скобок), с вычислениями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пределах 1000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A581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241B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70284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C51B7C" w14:textId="6103E324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BC1DAB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7637B79B" w14:textId="77777777">
        <w:trPr>
          <w:trHeight w:hRule="exact" w:val="276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68DE1F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53.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1E11D7" w14:textId="77777777" w:rsidR="00474312" w:rsidRPr="004771F0" w:rsidRDefault="0060521D">
            <w:pPr>
              <w:autoSpaceDE w:val="0"/>
              <w:autoSpaceDN w:val="0"/>
              <w:spacing w:before="94" w:after="0" w:line="286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Арифметические действия. Порядок действий в числовом выражении, значение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числового выражения,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содержащего несколько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действий (со скобками/без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скобок), с вычислениями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пределах 1000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9F695B" w14:textId="4AFD2729" w:rsidR="00474312" w:rsidRPr="00F662AC" w:rsidRDefault="00F662AC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999276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94A0DF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EC42FB" w14:textId="6D2DD5AF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D28B53" w14:textId="77777777" w:rsidR="00474312" w:rsidRDefault="0060521D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5CFDBB61" w14:textId="77777777">
        <w:trPr>
          <w:trHeight w:hRule="exact" w:val="279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8BA7F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54.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B6EBD2" w14:textId="77777777" w:rsidR="00474312" w:rsidRPr="004771F0" w:rsidRDefault="0060521D">
            <w:pPr>
              <w:autoSpaceDE w:val="0"/>
              <w:autoSpaceDN w:val="0"/>
              <w:spacing w:before="96" w:after="0" w:line="286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Арифметические действия. Порядок действий в числовом выражении, значение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числового выражения,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содержащего несколько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действий (со скобками/без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скобок), с вычислениями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пределах 1000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81A943" w14:textId="221E254C" w:rsidR="00474312" w:rsidRPr="00F662AC" w:rsidRDefault="00F662AC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473E3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2B8E44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FD93F4" w14:textId="126B9336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21DBE4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контроль;</w:t>
            </w:r>
          </w:p>
        </w:tc>
      </w:tr>
    </w:tbl>
    <w:p w14:paraId="0D0A5454" w14:textId="77777777" w:rsidR="00474312" w:rsidRDefault="00474312">
      <w:pPr>
        <w:autoSpaceDE w:val="0"/>
        <w:autoSpaceDN w:val="0"/>
        <w:spacing w:after="0" w:line="14" w:lineRule="exact"/>
      </w:pPr>
    </w:p>
    <w:p w14:paraId="6051D70E" w14:textId="77777777" w:rsidR="00474312" w:rsidRDefault="00474312">
      <w:pPr>
        <w:sectPr w:rsidR="00474312">
          <w:pgSz w:w="11900" w:h="16840"/>
          <w:pgMar w:top="284" w:right="556" w:bottom="284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3EB42B4C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21AC5F3A" w14:textId="77777777">
        <w:trPr>
          <w:trHeight w:hRule="exact" w:val="276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EDDC1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55.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09A18" w14:textId="77777777" w:rsidR="00474312" w:rsidRPr="004771F0" w:rsidRDefault="0060521D">
            <w:pPr>
              <w:autoSpaceDE w:val="0"/>
              <w:autoSpaceDN w:val="0"/>
              <w:spacing w:before="96" w:after="0" w:line="286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Арифметические действия. Порядок действий в числовом выражении, значение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числового выражения,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содержащего несколько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действий (со скобками/без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скобок), с вычислениями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пределах 1000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C478B6" w14:textId="318348A0" w:rsidR="00474312" w:rsidRPr="00F662AC" w:rsidRDefault="00F662AC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57D0D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F358B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A030F0" w14:textId="43FB432D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823EB4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16A9BD44" w14:textId="77777777">
        <w:trPr>
          <w:trHeight w:hRule="exact" w:val="11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CDF3C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56.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0D4274" w14:textId="77777777" w:rsidR="00474312" w:rsidRPr="004771F0" w:rsidRDefault="0060521D">
            <w:pPr>
              <w:autoSpaceDE w:val="0"/>
              <w:autoSpaceDN w:val="0"/>
              <w:spacing w:before="96" w:after="0" w:line="27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Арифметические действия. Однородные величины: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сложение и вычитание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B220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16124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C7370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970B91" w14:textId="194CF6E8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39576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1E3357DC" w14:textId="77777777">
        <w:trPr>
          <w:trHeight w:hRule="exact" w:val="11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CE94A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57.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2A6272" w14:textId="77777777" w:rsidR="00474312" w:rsidRPr="004771F0" w:rsidRDefault="0060521D">
            <w:pPr>
              <w:autoSpaceDE w:val="0"/>
              <w:autoSpaceDN w:val="0"/>
              <w:spacing w:before="96" w:after="0" w:line="27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Арифметические действия. Однородные величины: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сложение и вычитание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0FB91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3B41D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5A140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BEFD21" w14:textId="38A8E8CA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019162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:rsidRPr="00F662AC" w14:paraId="7B60603E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BE651F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58.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3A13B4" w14:textId="77777777" w:rsidR="00474312" w:rsidRPr="004771F0" w:rsidRDefault="0060521D">
            <w:pPr>
              <w:autoSpaceDE w:val="0"/>
              <w:autoSpaceDN w:val="0"/>
              <w:spacing w:before="94" w:after="0" w:line="27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Арифметические действия. Однородные величины: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сложение и вычитание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12B822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2EBEBB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57BF42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513113" w14:textId="42F7644D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D48789" w14:textId="77777777" w:rsidR="00474312" w:rsidRPr="004771F0" w:rsidRDefault="0060521D">
            <w:pPr>
              <w:autoSpaceDE w:val="0"/>
              <w:autoSpaceDN w:val="0"/>
              <w:spacing w:before="94" w:after="0"/>
              <w:ind w:left="152" w:hanging="15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 Самооценка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использованием«Оценочного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листа»;</w:t>
            </w:r>
          </w:p>
        </w:tc>
      </w:tr>
      <w:tr w:rsidR="00474312" w14:paraId="532F527A" w14:textId="77777777">
        <w:trPr>
          <w:trHeight w:hRule="exact" w:val="211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5923AF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59.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BABF79" w14:textId="77777777" w:rsidR="00474312" w:rsidRPr="004771F0" w:rsidRDefault="0060521D">
            <w:pPr>
              <w:autoSpaceDE w:val="0"/>
              <w:autoSpaceDN w:val="0"/>
              <w:spacing w:before="94" w:after="0" w:line="233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48506910" w14:textId="77777777" w:rsidR="00474312" w:rsidRPr="004771F0" w:rsidRDefault="0060521D">
            <w:pPr>
              <w:autoSpaceDE w:val="0"/>
              <w:autoSpaceDN w:val="0"/>
              <w:spacing w:before="68" w:after="0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Равенство с неизвестным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числом, записанным буквой. Решение уравнений способом подбора неизвестного.</w:t>
            </w:r>
          </w:p>
          <w:p w14:paraId="4FDB5810" w14:textId="77777777" w:rsidR="00474312" w:rsidRDefault="0060521D">
            <w:pPr>
              <w:autoSpaceDE w:val="0"/>
              <w:autoSpaceDN w:val="0"/>
              <w:spacing w:before="6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Буквенные выражения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CE4211" w14:textId="6F09B379" w:rsidR="00474312" w:rsidRPr="00F662AC" w:rsidRDefault="00F662AC">
            <w:pPr>
              <w:autoSpaceDE w:val="0"/>
              <w:autoSpaceDN w:val="0"/>
              <w:spacing w:before="94" w:after="0" w:line="233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C9615C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908CB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C3560C" w14:textId="27CFAC6D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C8DF67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18C65303" w14:textId="77777777">
        <w:trPr>
          <w:trHeight w:hRule="exact" w:val="178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7BE6E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60.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567BA0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6DD149B7" w14:textId="77777777" w:rsidR="00474312" w:rsidRPr="004771F0" w:rsidRDefault="0060521D">
            <w:pPr>
              <w:autoSpaceDE w:val="0"/>
              <w:autoSpaceDN w:val="0"/>
              <w:spacing w:before="68" w:after="0" w:line="262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Равенство с неизвестным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числом, записанным буквой.</w:t>
            </w:r>
          </w:p>
          <w:p w14:paraId="1105F236" w14:textId="77777777" w:rsidR="00474312" w:rsidRPr="004771F0" w:rsidRDefault="0060521D">
            <w:pPr>
              <w:autoSpaceDE w:val="0"/>
              <w:autoSpaceDN w:val="0"/>
              <w:spacing w:before="68" w:after="0" w:line="262" w:lineRule="auto"/>
              <w:ind w:left="68" w:right="576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Решение уравнений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неизвестным слагаемым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29C2E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6139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CA909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1A2A62" w14:textId="65168BE4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D89B30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4E62FD5D" w14:textId="77777777">
        <w:trPr>
          <w:trHeight w:hRule="exact" w:val="211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6B5403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61.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82BA3A" w14:textId="77777777" w:rsidR="00474312" w:rsidRPr="004771F0" w:rsidRDefault="0060521D">
            <w:pPr>
              <w:autoSpaceDE w:val="0"/>
              <w:autoSpaceDN w:val="0"/>
              <w:spacing w:before="94" w:after="0" w:line="233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452F1352" w14:textId="77777777" w:rsidR="00474312" w:rsidRPr="004771F0" w:rsidRDefault="0060521D">
            <w:pPr>
              <w:autoSpaceDE w:val="0"/>
              <w:autoSpaceDN w:val="0"/>
              <w:spacing w:before="68" w:after="0" w:line="262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Равенство с неизвестным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числом, записанным буквой.</w:t>
            </w:r>
          </w:p>
          <w:p w14:paraId="3A04F8DF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Решение уравнений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неизвестным уменьшаемым, вычитаемым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CC52CF" w14:textId="79B715B0" w:rsidR="00474312" w:rsidRPr="00F662AC" w:rsidRDefault="00F662AC">
            <w:pPr>
              <w:autoSpaceDE w:val="0"/>
              <w:autoSpaceDN w:val="0"/>
              <w:spacing w:before="94" w:after="0" w:line="233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91BA33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A0F8B1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7160B1" w14:textId="2D018FCF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97173A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210091C3" w14:textId="77777777">
        <w:trPr>
          <w:trHeight w:hRule="exact" w:val="176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9EA4D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62.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68D98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1512D09F" w14:textId="77777777" w:rsidR="00474312" w:rsidRPr="004771F0" w:rsidRDefault="0060521D">
            <w:pPr>
              <w:autoSpaceDE w:val="0"/>
              <w:autoSpaceDN w:val="0"/>
              <w:spacing w:before="68" w:after="0" w:line="262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Равенство с неизвестным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числом, записанным буквой.</w:t>
            </w:r>
          </w:p>
          <w:p w14:paraId="0DDA136B" w14:textId="77777777" w:rsidR="00474312" w:rsidRPr="004771F0" w:rsidRDefault="0060521D">
            <w:pPr>
              <w:autoSpaceDE w:val="0"/>
              <w:autoSpaceDN w:val="0"/>
              <w:spacing w:before="68" w:after="0" w:line="262" w:lineRule="auto"/>
              <w:ind w:left="68" w:right="43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Решение уравнений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неизвестным множителем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27B76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B4BC5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A5D74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D001AF" w14:textId="2FF6B3D8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DD688C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</w:tbl>
    <w:p w14:paraId="2DE4A395" w14:textId="77777777" w:rsidR="00474312" w:rsidRDefault="00474312">
      <w:pPr>
        <w:autoSpaceDE w:val="0"/>
        <w:autoSpaceDN w:val="0"/>
        <w:spacing w:after="0" w:line="14" w:lineRule="exact"/>
      </w:pPr>
    </w:p>
    <w:p w14:paraId="37645861" w14:textId="77777777" w:rsidR="00474312" w:rsidRDefault="00474312">
      <w:pPr>
        <w:sectPr w:rsidR="00474312">
          <w:pgSz w:w="11900" w:h="16840"/>
          <w:pgMar w:top="284" w:right="556" w:bottom="99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1F9F657F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04C9FBAA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056DF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63.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585262" w14:textId="77777777" w:rsidR="00474312" w:rsidRPr="004771F0" w:rsidRDefault="0060521D">
            <w:pPr>
              <w:autoSpaceDE w:val="0"/>
              <w:autoSpaceDN w:val="0"/>
              <w:spacing w:before="96" w:after="0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Арифметические действия. Умножение и деление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круглого числа на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однозначное число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5D2F2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E7A65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44A8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0B82BE" w14:textId="265E2F6D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A3964E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4E10B83A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C86D9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64.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221D77" w14:textId="77777777" w:rsidR="00474312" w:rsidRPr="004771F0" w:rsidRDefault="0060521D">
            <w:pPr>
              <w:autoSpaceDE w:val="0"/>
              <w:autoSpaceDN w:val="0"/>
              <w:spacing w:before="96" w:after="0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Арифметические действия. Умножение и деление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круглого числа на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однозначное число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D13A9D" w14:textId="3888E8E6" w:rsidR="00474312" w:rsidRPr="00F662AC" w:rsidRDefault="00F662AC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C297D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46ED4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0A0AD9" w14:textId="064E26CB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4EEE16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Тестирование;</w:t>
            </w:r>
          </w:p>
        </w:tc>
      </w:tr>
      <w:tr w:rsidR="00474312" w14:paraId="2291BB90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87B2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65.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1AAC6B" w14:textId="77777777" w:rsidR="00474312" w:rsidRPr="004771F0" w:rsidRDefault="0060521D">
            <w:pPr>
              <w:autoSpaceDE w:val="0"/>
              <w:autoSpaceDN w:val="0"/>
              <w:spacing w:before="96" w:after="0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Арифметические действия. Умножение и деление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круглого числа на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однозначное число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553F8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73739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26354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D5FC45" w14:textId="7F32E414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3BAE13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:rsidRPr="00F662AC" w14:paraId="5170EB92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D540A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66.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1F23FC" w14:textId="77777777" w:rsidR="00474312" w:rsidRPr="004771F0" w:rsidRDefault="0060521D">
            <w:pPr>
              <w:autoSpaceDE w:val="0"/>
              <w:autoSpaceDN w:val="0"/>
              <w:spacing w:before="96" w:after="0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Арифметические действия. Умножение и деление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круглого числа на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однозначное число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B44D0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FC785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05C5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0285AB" w14:textId="5E64C528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CE9683" w14:textId="77777777" w:rsidR="00474312" w:rsidRPr="004771F0" w:rsidRDefault="0060521D">
            <w:pPr>
              <w:autoSpaceDE w:val="0"/>
              <w:autoSpaceDN w:val="0"/>
              <w:spacing w:before="96" w:after="0"/>
              <w:ind w:left="152" w:hanging="15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 Самооценка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использованием«Оценочного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листа»;</w:t>
            </w:r>
          </w:p>
        </w:tc>
      </w:tr>
      <w:tr w:rsidR="00474312" w14:paraId="21216E33" w14:textId="77777777">
        <w:trPr>
          <w:trHeight w:hRule="exact" w:val="11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0A118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67.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508CC4" w14:textId="77777777" w:rsidR="00474312" w:rsidRPr="004771F0" w:rsidRDefault="0060521D">
            <w:pPr>
              <w:autoSpaceDE w:val="0"/>
              <w:autoSpaceDN w:val="0"/>
              <w:spacing w:before="96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 Деление трёхзначного числа на однозначное уголком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3511BF" w14:textId="0EDC5798" w:rsidR="00474312" w:rsidRPr="00F662AC" w:rsidRDefault="00F662AC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F69E5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25FE5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9A73F9" w14:textId="5AEC6CF7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5FC551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0A826BB9" w14:textId="77777777">
        <w:trPr>
          <w:trHeight w:hRule="exact" w:val="11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8D4FBB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68.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386B10" w14:textId="77777777" w:rsidR="00474312" w:rsidRPr="004771F0" w:rsidRDefault="0060521D">
            <w:pPr>
              <w:autoSpaceDE w:val="0"/>
              <w:autoSpaceDN w:val="0"/>
              <w:spacing w:before="94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 Деление трёхзначного числа на однозначное уголком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700C25" w14:textId="7A42AC44" w:rsidR="00474312" w:rsidRPr="00F662AC" w:rsidRDefault="00F662AC">
            <w:pPr>
              <w:autoSpaceDE w:val="0"/>
              <w:autoSpaceDN w:val="0"/>
              <w:spacing w:before="94" w:after="0" w:line="233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8EBE48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26BE01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53EAC6" w14:textId="3B1D2CFA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2B9E5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77CA08BA" w14:textId="77777777">
        <w:trPr>
          <w:trHeight w:hRule="exact" w:val="113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6B507A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69.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FB41F8" w14:textId="77777777" w:rsidR="00474312" w:rsidRPr="004771F0" w:rsidRDefault="0060521D">
            <w:pPr>
              <w:autoSpaceDE w:val="0"/>
              <w:autoSpaceDN w:val="0"/>
              <w:spacing w:before="94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 Деление трёхзначного числа на однозначное уголком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1EA547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77AFE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F6592F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C8441B" w14:textId="69534637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E98617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78642FED" w14:textId="77777777">
        <w:trPr>
          <w:trHeight w:hRule="exact" w:val="11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BDC8D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70.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CE06DE" w14:textId="77777777" w:rsidR="00474312" w:rsidRPr="004771F0" w:rsidRDefault="0060521D">
            <w:pPr>
              <w:autoSpaceDE w:val="0"/>
              <w:autoSpaceDN w:val="0"/>
              <w:spacing w:before="96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 Деление трёхзначного числа на однозначное уголком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A3FA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999F3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7D28C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92AF3D" w14:textId="3AB98C30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59998B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65E7F006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F8D6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71.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30C7CA" w14:textId="77777777" w:rsidR="00474312" w:rsidRPr="004771F0" w:rsidRDefault="0060521D">
            <w:pPr>
              <w:autoSpaceDE w:val="0"/>
              <w:autoSpaceDN w:val="0"/>
              <w:spacing w:before="96" w:after="0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Работа с текстовой задачей: анализ данных и отношений,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представление на модели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6D77A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93673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EC130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A3EB02" w14:textId="7B43EFF7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7B8D48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54369671" w14:textId="77777777">
        <w:trPr>
          <w:trHeight w:hRule="exact" w:val="192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F0138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72.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2A4430" w14:textId="77777777" w:rsidR="00474312" w:rsidRPr="004771F0" w:rsidRDefault="0060521D">
            <w:pPr>
              <w:autoSpaceDE w:val="0"/>
              <w:autoSpaceDN w:val="0"/>
              <w:spacing w:before="96" w:after="0" w:line="28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Работа с текстовой задачей: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планирование хода решения задач, решение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арифметическим способом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86C1F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CC53C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B80AA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7EB749" w14:textId="7859D176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4A51F3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</w:tbl>
    <w:p w14:paraId="4D364B9C" w14:textId="77777777" w:rsidR="00474312" w:rsidRDefault="00474312">
      <w:pPr>
        <w:autoSpaceDE w:val="0"/>
        <w:autoSpaceDN w:val="0"/>
        <w:spacing w:after="0" w:line="14" w:lineRule="exact"/>
      </w:pPr>
    </w:p>
    <w:p w14:paraId="36FF825A" w14:textId="77777777" w:rsidR="00474312" w:rsidRDefault="00474312">
      <w:pPr>
        <w:sectPr w:rsidR="00474312">
          <w:pgSz w:w="11900" w:h="16840"/>
          <w:pgMar w:top="284" w:right="556" w:bottom="1248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03389901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6218F0B5" w14:textId="77777777">
        <w:trPr>
          <w:trHeight w:hRule="exact" w:val="276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527AD4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73.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3EEB16" w14:textId="77777777" w:rsidR="00474312" w:rsidRPr="004771F0" w:rsidRDefault="0060521D">
            <w:pPr>
              <w:autoSpaceDE w:val="0"/>
              <w:autoSpaceDN w:val="0"/>
              <w:spacing w:before="96" w:after="0" w:line="283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Работа с текстовой задачей: анализ данных и отношений,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представление на модели, планирование хода решения задач, решение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арифметическим способом.</w:t>
            </w:r>
          </w:p>
          <w:p w14:paraId="18CD9432" w14:textId="77777777" w:rsidR="00474312" w:rsidRDefault="0060521D">
            <w:pPr>
              <w:autoSpaceDE w:val="0"/>
              <w:autoSpaceDN w:val="0"/>
              <w:spacing w:before="6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Задачи в 3 действия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BAF68B" w14:textId="6D8463DF" w:rsidR="00474312" w:rsidRPr="00F662AC" w:rsidRDefault="00F662AC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0E4B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A2755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7BEA3C" w14:textId="28C58A17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D5EE05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Тестирование;</w:t>
            </w:r>
          </w:p>
        </w:tc>
      </w:tr>
      <w:tr w:rsidR="00474312" w14:paraId="472D79F2" w14:textId="77777777">
        <w:trPr>
          <w:trHeight w:hRule="exact" w:val="309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D7471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74.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D00AEF" w14:textId="77777777" w:rsidR="00474312" w:rsidRDefault="0060521D">
            <w:pPr>
              <w:autoSpaceDE w:val="0"/>
              <w:autoSpaceDN w:val="0"/>
              <w:spacing w:before="96" w:after="0" w:line="286" w:lineRule="auto"/>
              <w:ind w:left="68" w:right="144"/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Работа с текстовой задачей: анализ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данных и отношений,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представление на модели,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планирование хода решения задач, решение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арифметическим способом.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Решение и составление задач в 3 действия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406623" w14:textId="75D6E9FC" w:rsidR="00474312" w:rsidRPr="00F662AC" w:rsidRDefault="00F662AC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9B3B8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47C30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1279C0" w14:textId="3D4F4F53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D5A526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00DD089D" w14:textId="77777777">
        <w:trPr>
          <w:trHeight w:hRule="exact" w:val="341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AC1C45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75.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C5575D" w14:textId="77777777" w:rsidR="00474312" w:rsidRPr="004771F0" w:rsidRDefault="0060521D">
            <w:pPr>
              <w:autoSpaceDE w:val="0"/>
              <w:autoSpaceDN w:val="0"/>
              <w:spacing w:before="94" w:after="0" w:line="283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Работа с текстовой задачей: анализ данных и отношений,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представление на модели, планирование хода решения задач, решение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арифметическим способом.</w:t>
            </w:r>
          </w:p>
          <w:p w14:paraId="44B54B86" w14:textId="77777777" w:rsidR="00474312" w:rsidRPr="004771F0" w:rsidRDefault="0060521D">
            <w:pPr>
              <w:autoSpaceDE w:val="0"/>
              <w:autoSpaceDN w:val="0"/>
              <w:spacing w:before="70" w:after="0" w:line="271" w:lineRule="auto"/>
              <w:ind w:left="68" w:right="86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Задачи на нахождение четвёртого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пропорционального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1F2B1E" w14:textId="08C4E82A" w:rsidR="00474312" w:rsidRPr="00F662AC" w:rsidRDefault="00F662AC">
            <w:pPr>
              <w:autoSpaceDE w:val="0"/>
              <w:autoSpaceDN w:val="0"/>
              <w:spacing w:before="94" w:after="0" w:line="233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C61D21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583EF4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73C073" w14:textId="26A2FB1F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AAE341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:rsidRPr="00F662AC" w14:paraId="779F8F2B" w14:textId="77777777">
        <w:trPr>
          <w:trHeight w:hRule="exact" w:val="41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A013E7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76.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28467C" w14:textId="77777777" w:rsidR="00474312" w:rsidRPr="004771F0" w:rsidRDefault="0060521D">
            <w:pPr>
              <w:autoSpaceDE w:val="0"/>
              <w:autoSpaceDN w:val="0"/>
              <w:spacing w:before="94" w:after="0" w:line="283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Работа с текстовой задачей: анализ данных и отношений,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представление на модели, планирование хода решения задач, решение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арифметическим способом.</w:t>
            </w:r>
          </w:p>
          <w:p w14:paraId="6624BF83" w14:textId="77777777" w:rsidR="00474312" w:rsidRPr="004771F0" w:rsidRDefault="0060521D">
            <w:pPr>
              <w:autoSpaceDE w:val="0"/>
              <w:autoSpaceDN w:val="0"/>
              <w:spacing w:before="68" w:after="0" w:line="262" w:lineRule="auto"/>
              <w:ind w:left="68" w:right="720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Задачи, связанные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повседневной жизнью.</w:t>
            </w:r>
          </w:p>
          <w:p w14:paraId="2AD3F4D6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576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Задачи-расчёты. Оценка реалистичности ответа, проверка вычислений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646CF7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B5148D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E23061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6B3D4" w14:textId="5588912D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0DCDDE" w14:textId="77777777" w:rsidR="00474312" w:rsidRPr="004771F0" w:rsidRDefault="0060521D">
            <w:pPr>
              <w:autoSpaceDE w:val="0"/>
              <w:autoSpaceDN w:val="0"/>
              <w:spacing w:before="94" w:after="0"/>
              <w:ind w:left="152" w:hanging="15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 Самооценка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использованием«Оценочного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листа»;</w:t>
            </w:r>
          </w:p>
        </w:tc>
      </w:tr>
      <w:tr w:rsidR="00474312" w14:paraId="097C9EC9" w14:textId="77777777">
        <w:trPr>
          <w:trHeight w:hRule="exact" w:val="111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44567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77.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B4DD3B" w14:textId="77777777" w:rsidR="00474312" w:rsidRPr="004771F0" w:rsidRDefault="0060521D">
            <w:pPr>
              <w:autoSpaceDE w:val="0"/>
              <w:autoSpaceDN w:val="0"/>
              <w:spacing w:before="96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Задачи на понимание смысла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арифметических действий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97F268" w14:textId="1BA5977B" w:rsidR="00474312" w:rsidRPr="00F662AC" w:rsidRDefault="00F662AC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3B4EA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464D5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0E9AC" w14:textId="73365F09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17619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</w:tbl>
    <w:p w14:paraId="0CE4489C" w14:textId="77777777" w:rsidR="00474312" w:rsidRDefault="00474312">
      <w:pPr>
        <w:autoSpaceDE w:val="0"/>
        <w:autoSpaceDN w:val="0"/>
        <w:spacing w:after="0" w:line="14" w:lineRule="exact"/>
      </w:pPr>
    </w:p>
    <w:p w14:paraId="2CC23601" w14:textId="77777777" w:rsidR="00474312" w:rsidRDefault="00474312">
      <w:pPr>
        <w:sectPr w:rsidR="00474312">
          <w:pgSz w:w="11900" w:h="16840"/>
          <w:pgMar w:top="284" w:right="556" w:bottom="828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319E9A15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086C83FE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89E9A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78.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D667B7" w14:textId="77777777" w:rsidR="00474312" w:rsidRPr="004771F0" w:rsidRDefault="0060521D">
            <w:pPr>
              <w:autoSpaceDE w:val="0"/>
              <w:autoSpaceDN w:val="0"/>
              <w:spacing w:before="96" w:after="0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Задачи на понимание смысла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арифметического действия деление с остатком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55B776" w14:textId="36149B3A" w:rsidR="00474312" w:rsidRPr="00F662AC" w:rsidRDefault="00F662AC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6C1DD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C23B4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6972D5" w14:textId="07E8C77F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670D0D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310E419A" w14:textId="77777777">
        <w:trPr>
          <w:trHeight w:hRule="exact" w:val="11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1059B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79.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4E0B3B" w14:textId="77777777" w:rsidR="00474312" w:rsidRPr="004771F0" w:rsidRDefault="0060521D">
            <w:pPr>
              <w:autoSpaceDE w:val="0"/>
              <w:autoSpaceDN w:val="0"/>
              <w:spacing w:before="96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Задачи на понимание отношений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(больше/меньше на/в)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11C327" w14:textId="74F93E60" w:rsidR="00474312" w:rsidRPr="00F662AC" w:rsidRDefault="00F662AC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789E9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68BE2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53B9F5" w14:textId="083A03EB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11B309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6D39D44B" w14:textId="77777777">
        <w:trPr>
          <w:trHeight w:hRule="exact" w:val="178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F788EA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80.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4C35EC" w14:textId="77777777" w:rsidR="00474312" w:rsidRPr="004771F0" w:rsidRDefault="0060521D">
            <w:pPr>
              <w:autoSpaceDE w:val="0"/>
              <w:autoSpaceDN w:val="0"/>
              <w:spacing w:before="94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Задачи на понимание зависимостей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(купля- продажа).</w:t>
            </w:r>
          </w:p>
          <w:p w14:paraId="67BD926C" w14:textId="77777777" w:rsidR="00474312" w:rsidRDefault="0060521D">
            <w:pPr>
              <w:autoSpaceDE w:val="0"/>
              <w:autoSpaceDN w:val="0"/>
              <w:spacing w:before="68" w:after="0" w:line="262" w:lineRule="auto"/>
              <w:ind w:left="68" w:right="100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Зависимости между величинами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72474" w14:textId="203DE0AC" w:rsidR="00474312" w:rsidRPr="00F662AC" w:rsidRDefault="00F662AC">
            <w:pPr>
              <w:autoSpaceDE w:val="0"/>
              <w:autoSpaceDN w:val="0"/>
              <w:spacing w:before="94" w:after="0" w:line="233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2E7393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148494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EE1C2" w14:textId="34B50B5D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978799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03F2BBA7" w14:textId="77777777">
        <w:trPr>
          <w:trHeight w:hRule="exact" w:val="11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9227A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81.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08D704" w14:textId="77777777" w:rsidR="00474312" w:rsidRPr="004771F0" w:rsidRDefault="0060521D">
            <w:pPr>
              <w:autoSpaceDE w:val="0"/>
              <w:autoSpaceDN w:val="0"/>
              <w:spacing w:before="96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Задачи на разностное и кратное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сравнение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2D6CA5" w14:textId="52496829" w:rsidR="00474312" w:rsidRPr="00F662AC" w:rsidRDefault="00F662AC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ADFEF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BEBE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36CFE5" w14:textId="2081C315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D25424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4246303C" w14:textId="77777777">
        <w:trPr>
          <w:trHeight w:hRule="exact" w:val="113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15AF97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82.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FDF6FD" w14:textId="77777777" w:rsidR="00474312" w:rsidRPr="004771F0" w:rsidRDefault="0060521D">
            <w:pPr>
              <w:autoSpaceDE w:val="0"/>
              <w:autoSpaceDN w:val="0"/>
              <w:spacing w:before="94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Задачи на разностное и кратное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сравнение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F93E85" w14:textId="29A0C6C0" w:rsidR="00474312" w:rsidRPr="00F662AC" w:rsidRDefault="00F662AC">
            <w:pPr>
              <w:autoSpaceDE w:val="0"/>
              <w:autoSpaceDN w:val="0"/>
              <w:spacing w:before="94" w:after="0" w:line="233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062C2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39A2CB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26F1F4" w14:textId="2D25BD5E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1CFDED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39DA4E83" w14:textId="77777777">
        <w:trPr>
          <w:trHeight w:hRule="exact" w:val="146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B53E0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83.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1A1A70" w14:textId="77777777" w:rsidR="00474312" w:rsidRPr="004771F0" w:rsidRDefault="0060521D">
            <w:pPr>
              <w:autoSpaceDE w:val="0"/>
              <w:autoSpaceDN w:val="0"/>
              <w:spacing w:before="96" w:after="0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Запись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решения задачи по действиям и с помощью чистового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выражения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7530D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DFDFD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9AB08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7386F6" w14:textId="1BDE9698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0D4344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24D66432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02C405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84.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26B1C9" w14:textId="77777777" w:rsidR="00474312" w:rsidRPr="004771F0" w:rsidRDefault="0060521D">
            <w:pPr>
              <w:autoSpaceDE w:val="0"/>
              <w:autoSpaceDN w:val="0"/>
              <w:spacing w:before="94" w:after="0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Запись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решения задачи по действиям и с помощью числового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выражения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7F27D0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272E75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2DF475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07D797" w14:textId="4543F7B8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E68058" w14:textId="77777777" w:rsidR="00474312" w:rsidRDefault="0060521D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5456C94D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CE9CCB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85.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61EE4A" w14:textId="77777777" w:rsidR="00474312" w:rsidRPr="004771F0" w:rsidRDefault="0060521D">
            <w:pPr>
              <w:autoSpaceDE w:val="0"/>
              <w:autoSpaceDN w:val="0"/>
              <w:spacing w:before="94" w:after="0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Запись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решения задачи по действиям и с помощью числового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выражения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FF5EDA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6C676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585AAF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9BBFCB" w14:textId="5B833804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19AEE1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контроль;</w:t>
            </w:r>
          </w:p>
        </w:tc>
      </w:tr>
      <w:tr w:rsidR="00474312" w14:paraId="6E40CA49" w14:textId="77777777">
        <w:trPr>
          <w:trHeight w:hRule="exact" w:val="128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756777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86.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0F0790" w14:textId="77777777" w:rsidR="00474312" w:rsidRPr="004771F0" w:rsidRDefault="0060521D">
            <w:pPr>
              <w:autoSpaceDE w:val="0"/>
              <w:autoSpaceDN w:val="0"/>
              <w:spacing w:before="94" w:after="0" w:line="27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Проверка решения и оценка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полученного результата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A1F629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6D2404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0B6BDE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362042" w14:textId="5408DA0D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803A13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5DAF3CF4" w14:textId="77777777">
        <w:trPr>
          <w:trHeight w:hRule="exact" w:val="11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9D352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87.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0BE7F7" w14:textId="77777777" w:rsidR="00474312" w:rsidRPr="004771F0" w:rsidRDefault="0060521D">
            <w:pPr>
              <w:autoSpaceDE w:val="0"/>
              <w:autoSpaceDN w:val="0"/>
              <w:spacing w:before="96" w:after="0" w:line="27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Проверка решения и оценка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полученного результата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CEB25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9BA11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80F7F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B62A3B" w14:textId="72A21470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7EEF4D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3B8D58A9" w14:textId="77777777">
        <w:trPr>
          <w:trHeight w:hRule="exact" w:val="111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C250A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88.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9C1139" w14:textId="77777777" w:rsidR="00474312" w:rsidRPr="004771F0" w:rsidRDefault="0060521D">
            <w:pPr>
              <w:autoSpaceDE w:val="0"/>
              <w:autoSpaceDN w:val="0"/>
              <w:spacing w:before="96" w:after="0" w:line="27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Проверка решения и оценка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полученного результата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4D7E4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F2BAC4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F3E1E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2DEF39" w14:textId="4EF70638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3F4029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</w:tbl>
    <w:p w14:paraId="388F1739" w14:textId="77777777" w:rsidR="00474312" w:rsidRDefault="00474312">
      <w:pPr>
        <w:autoSpaceDE w:val="0"/>
        <w:autoSpaceDN w:val="0"/>
        <w:spacing w:after="0" w:line="14" w:lineRule="exact"/>
      </w:pPr>
    </w:p>
    <w:p w14:paraId="647AB8A7" w14:textId="77777777" w:rsidR="00474312" w:rsidRDefault="00474312">
      <w:pPr>
        <w:sectPr w:rsidR="00474312">
          <w:pgSz w:w="11900" w:h="16840"/>
          <w:pgMar w:top="284" w:right="556" w:bottom="85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530ABB6E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3B85A0F0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C53FD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89.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2F86AD" w14:textId="77777777" w:rsidR="00474312" w:rsidRPr="004771F0" w:rsidRDefault="0060521D">
            <w:pPr>
              <w:autoSpaceDE w:val="0"/>
              <w:autoSpaceDN w:val="0"/>
              <w:spacing w:before="96" w:after="0"/>
              <w:ind w:left="68" w:right="576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Текстовые задачи. Доля величины: половина и четверть в практической ситуации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4E9E0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120E4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BB4E9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C26852" w14:textId="75B68428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8E27E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0269CD85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7BF4A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90.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647364" w14:textId="77777777" w:rsidR="00474312" w:rsidRPr="004771F0" w:rsidRDefault="0060521D">
            <w:pPr>
              <w:autoSpaceDE w:val="0"/>
              <w:autoSpaceDN w:val="0"/>
              <w:spacing w:before="96" w:after="0"/>
              <w:ind w:left="68" w:right="576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Текстовые задачи. Доля величины: половина и четверть в практической ситуации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BB84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C9DD8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454F0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F4989B" w14:textId="75F8EF5C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8F317A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0868F66A" w14:textId="77777777">
        <w:trPr>
          <w:trHeight w:hRule="exact" w:val="11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FE23A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91.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A9E029" w14:textId="77777777" w:rsidR="00474312" w:rsidRPr="004771F0" w:rsidRDefault="0060521D">
            <w:pPr>
              <w:autoSpaceDE w:val="0"/>
              <w:autoSpaceDN w:val="0"/>
              <w:spacing w:before="96" w:after="0" w:line="27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Доля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величины: сравнение долей одной величины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095B5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02C9C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041D6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E8DC25" w14:textId="6A038DF0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526E94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4A7283CB" w14:textId="77777777">
        <w:trPr>
          <w:trHeight w:hRule="exact" w:val="178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C20165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92.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BC6511" w14:textId="77777777" w:rsidR="00474312" w:rsidRPr="004771F0" w:rsidRDefault="0060521D">
            <w:pPr>
              <w:autoSpaceDE w:val="0"/>
              <w:autoSpaceDN w:val="0"/>
              <w:spacing w:before="94" w:after="0" w:line="27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Доля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величины: половина, четверть в практической ситуации.</w:t>
            </w:r>
          </w:p>
          <w:p w14:paraId="147E342A" w14:textId="77777777" w:rsidR="00474312" w:rsidRPr="004771F0" w:rsidRDefault="0060521D">
            <w:pPr>
              <w:autoSpaceDE w:val="0"/>
              <w:autoSpaceDN w:val="0"/>
              <w:spacing w:before="68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Задачи на нахождение доли от целого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A3F3D1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CD7A7B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0AD8D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6EF780" w14:textId="25691139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19DE51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4D9F5F19" w14:textId="77777777">
        <w:trPr>
          <w:trHeight w:hRule="exact" w:val="178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36EFB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93.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963730" w14:textId="77777777" w:rsidR="00474312" w:rsidRPr="004771F0" w:rsidRDefault="0060521D">
            <w:pPr>
              <w:autoSpaceDE w:val="0"/>
              <w:autoSpaceDN w:val="0"/>
              <w:spacing w:before="96" w:after="0" w:line="27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Доля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величины: половина, четверть в практической ситуации.</w:t>
            </w:r>
          </w:p>
          <w:p w14:paraId="31CFF6C4" w14:textId="77777777" w:rsidR="00474312" w:rsidRPr="004771F0" w:rsidRDefault="0060521D">
            <w:pPr>
              <w:autoSpaceDE w:val="0"/>
              <w:autoSpaceDN w:val="0"/>
              <w:spacing w:before="68" w:after="0" w:line="262" w:lineRule="auto"/>
              <w:ind w:left="68" w:right="43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Нахождение целого по его доле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3A9E3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D5464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F4F904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1DA5B" w14:textId="4AC673CD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2AEFA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:rsidRPr="00F662AC" w14:paraId="077B2393" w14:textId="77777777">
        <w:trPr>
          <w:trHeight w:hRule="exact" w:val="178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10175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94.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5CB4AE" w14:textId="77777777" w:rsidR="00474312" w:rsidRPr="004771F0" w:rsidRDefault="0060521D">
            <w:pPr>
              <w:autoSpaceDE w:val="0"/>
              <w:autoSpaceDN w:val="0"/>
              <w:spacing w:before="96" w:after="0" w:line="27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Доля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величины: половина, четверть в практической ситуации.</w:t>
            </w:r>
          </w:p>
          <w:p w14:paraId="198C6116" w14:textId="77777777" w:rsidR="00474312" w:rsidRPr="004771F0" w:rsidRDefault="0060521D">
            <w:pPr>
              <w:autoSpaceDE w:val="0"/>
              <w:autoSpaceDN w:val="0"/>
              <w:spacing w:before="68" w:after="0" w:line="262" w:lineRule="auto"/>
              <w:ind w:left="68" w:right="43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Нахождение целого по его доле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7555B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664DA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BF044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12BE46" w14:textId="3A554CE0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A7804" w14:textId="77777777" w:rsidR="00474312" w:rsidRPr="004771F0" w:rsidRDefault="0060521D">
            <w:pPr>
              <w:autoSpaceDE w:val="0"/>
              <w:autoSpaceDN w:val="0"/>
              <w:spacing w:before="96" w:after="0"/>
              <w:ind w:left="152" w:hanging="15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 Самооценка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использованием«Оценочного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листа»;</w:t>
            </w:r>
          </w:p>
        </w:tc>
      </w:tr>
      <w:tr w:rsidR="00474312" w14:paraId="26BD9D6A" w14:textId="77777777">
        <w:trPr>
          <w:trHeight w:hRule="exact" w:val="200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106418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95.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DCAE36" w14:textId="77777777" w:rsidR="00474312" w:rsidRPr="004771F0" w:rsidRDefault="0060521D">
            <w:pPr>
              <w:autoSpaceDE w:val="0"/>
              <w:autoSpaceDN w:val="0"/>
              <w:spacing w:before="94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0A13F7A8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Конструирование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геометрических фигур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(разбиение фигуры на части)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1097B0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98197E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16A3CF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96F60B" w14:textId="7572F933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69E688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72F5BE52" w14:textId="77777777">
        <w:trPr>
          <w:trHeight w:hRule="exact" w:val="241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4CB33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96.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84184D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26A51B37" w14:textId="77777777" w:rsidR="00474312" w:rsidRPr="004771F0" w:rsidRDefault="0060521D">
            <w:pPr>
              <w:autoSpaceDE w:val="0"/>
              <w:autoSpaceDN w:val="0"/>
              <w:spacing w:before="68" w:after="0" w:line="28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Конструирование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геометрических фигур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(разбиение фигуры на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части,составление фигуры из частей)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11CD4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FCA40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2EC50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49F88F" w14:textId="56CF12D6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D15D50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</w:tbl>
    <w:p w14:paraId="58933E15" w14:textId="77777777" w:rsidR="00474312" w:rsidRDefault="00474312">
      <w:pPr>
        <w:autoSpaceDE w:val="0"/>
        <w:autoSpaceDN w:val="0"/>
        <w:spacing w:after="0" w:line="14" w:lineRule="exact"/>
      </w:pPr>
    </w:p>
    <w:p w14:paraId="23C193DB" w14:textId="77777777" w:rsidR="00474312" w:rsidRDefault="00474312">
      <w:pPr>
        <w:sectPr w:rsidR="00474312">
          <w:pgSz w:w="11900" w:h="16840"/>
          <w:pgMar w:top="284" w:right="556" w:bottom="1206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5452056F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2676B23D" w14:textId="77777777">
        <w:trPr>
          <w:trHeight w:hRule="exact" w:val="276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A75B1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97.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EBDE0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51A71483" w14:textId="77777777" w:rsidR="00474312" w:rsidRDefault="0060521D">
            <w:pPr>
              <w:autoSpaceDE w:val="0"/>
              <w:autoSpaceDN w:val="0"/>
              <w:spacing w:before="68" w:after="0" w:line="283" w:lineRule="auto"/>
              <w:ind w:left="68" w:right="144"/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Конструирование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геометрических фигур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(разбиение фигуры на части, составление фигуры из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частей).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Равносоставленные фигуры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CAD32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12AE9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C1D97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C14E13" w14:textId="61127894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DD1B8B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40C257AA" w14:textId="77777777">
        <w:trPr>
          <w:trHeight w:hRule="exact" w:val="276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082B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98.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C25A13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05067754" w14:textId="77777777" w:rsidR="00474312" w:rsidRDefault="0060521D">
            <w:pPr>
              <w:autoSpaceDE w:val="0"/>
              <w:autoSpaceDN w:val="0"/>
              <w:spacing w:before="68" w:after="0" w:line="281" w:lineRule="auto"/>
              <w:ind w:left="68" w:right="144"/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Конструирование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геометрических фигур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(разбиение фигуры на части, составление фигуры из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частей).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Повторение.</w:t>
            </w:r>
          </w:p>
          <w:p w14:paraId="641C7E9F" w14:textId="77777777" w:rsidR="00474312" w:rsidRDefault="0060521D">
            <w:pPr>
              <w:autoSpaceDE w:val="0"/>
              <w:autoSpaceDN w:val="0"/>
              <w:spacing w:before="6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Обобщение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3280F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89559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A5A35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7791B4" w14:textId="1CA8A1A1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1D6541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235A6E57" w14:textId="77777777">
        <w:trPr>
          <w:trHeight w:hRule="exact" w:val="178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A9E18E" w14:textId="77777777" w:rsidR="00474312" w:rsidRDefault="0060521D">
            <w:pPr>
              <w:autoSpaceDE w:val="0"/>
              <w:autoSpaceDN w:val="0"/>
              <w:spacing w:before="9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99.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3F0BC1" w14:textId="77777777" w:rsidR="00474312" w:rsidRPr="004771F0" w:rsidRDefault="0060521D">
            <w:pPr>
              <w:autoSpaceDE w:val="0"/>
              <w:autoSpaceDN w:val="0"/>
              <w:spacing w:before="98" w:after="0" w:line="28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Пространственные отношения и геометрические фигуры.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Периметр многоугольника: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измерение, вычисление,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запись равенства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B2DF07" w14:textId="77777777" w:rsidR="00474312" w:rsidRDefault="0060521D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22E94F" w14:textId="77777777" w:rsidR="00474312" w:rsidRDefault="0060521D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5D4668" w14:textId="77777777" w:rsidR="00474312" w:rsidRDefault="0060521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62BAEF" w14:textId="0C4D6B7E" w:rsidR="00474312" w:rsidRDefault="0047431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AA0A4F" w14:textId="77777777" w:rsidR="00474312" w:rsidRDefault="0060521D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1A7DE7F3" w14:textId="77777777">
        <w:trPr>
          <w:trHeight w:hRule="exact" w:val="211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47B9F9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100.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B67267" w14:textId="77777777" w:rsidR="00474312" w:rsidRDefault="0060521D">
            <w:pPr>
              <w:autoSpaceDE w:val="0"/>
              <w:autoSpaceDN w:val="0"/>
              <w:spacing w:before="94" w:after="0" w:line="283" w:lineRule="auto"/>
              <w:ind w:left="68"/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Пространственные отношения и геометрические фигуры.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Периметр многоугольника: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измерение, вычисление,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запись равенства.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Решение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геометрических задач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4FB74E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37F5A9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D85BCB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4636EA" w14:textId="112177A0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B58361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7FCEF2D5" w14:textId="77777777">
        <w:trPr>
          <w:trHeight w:hRule="exact" w:val="230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38023B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101.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A9109" w14:textId="77777777" w:rsidR="00474312" w:rsidRDefault="0060521D">
            <w:pPr>
              <w:autoSpaceDE w:val="0"/>
              <w:autoSpaceDN w:val="0"/>
              <w:spacing w:before="94" w:after="0" w:line="283" w:lineRule="auto"/>
              <w:ind w:left="68"/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Пространственные отношения и геометрические фигуры.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Периметр многоугольника: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измерение, вычисление,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запись равенства.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Решение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геометрических задач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5AECFF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42CD99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D6540D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635F06" w14:textId="4BF6E71A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413D06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7FA23AAF" w14:textId="77777777">
        <w:trPr>
          <w:trHeight w:hRule="exact" w:val="209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46C58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102.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15628D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76729B21" w14:textId="77777777" w:rsidR="00474312" w:rsidRDefault="0060521D">
            <w:pPr>
              <w:autoSpaceDE w:val="0"/>
              <w:autoSpaceDN w:val="0"/>
              <w:spacing w:before="70" w:after="0"/>
              <w:ind w:left="68"/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Периметр многоугольника: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измерение, вычисление,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запись равенства.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Повторение. Обобщение.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B62E0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0FE7A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36E53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03FF8B" w14:textId="5A0CB034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6F3070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Тестирование;</w:t>
            </w:r>
          </w:p>
        </w:tc>
      </w:tr>
    </w:tbl>
    <w:p w14:paraId="0DB25179" w14:textId="77777777" w:rsidR="00474312" w:rsidRDefault="00474312">
      <w:pPr>
        <w:autoSpaceDE w:val="0"/>
        <w:autoSpaceDN w:val="0"/>
        <w:spacing w:after="0" w:line="14" w:lineRule="exact"/>
      </w:pPr>
    </w:p>
    <w:p w14:paraId="0CEC5937" w14:textId="77777777" w:rsidR="00474312" w:rsidRDefault="00474312">
      <w:pPr>
        <w:sectPr w:rsidR="00474312">
          <w:pgSz w:w="11900" w:h="16840"/>
          <w:pgMar w:top="284" w:right="556" w:bottom="1206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622746AE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42F8B4BC" w14:textId="77777777">
        <w:trPr>
          <w:trHeight w:hRule="exact" w:val="243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CF67C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103.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CD7D6A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0850F47F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Измерение площади, запись результата измерения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квадратных сантиметрах.</w:t>
            </w:r>
          </w:p>
          <w:p w14:paraId="24C06D54" w14:textId="77777777" w:rsidR="00474312" w:rsidRDefault="0060521D">
            <w:pPr>
              <w:autoSpaceDE w:val="0"/>
              <w:autoSpaceDN w:val="0"/>
              <w:spacing w:before="68" w:after="0" w:line="262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Площадь. Способы сравнения фигур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2EE40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EF3A2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9616C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F47D7A" w14:textId="33D099FA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7E791A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0F0BDA01" w14:textId="77777777">
        <w:trPr>
          <w:trHeight w:hRule="exact" w:val="243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3A656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104.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517A8A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09D6AA3F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Измерение площади, запись результата измерения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квадратных сантиметрах.</w:t>
            </w:r>
          </w:p>
          <w:p w14:paraId="0B4DE983" w14:textId="77777777" w:rsidR="00474312" w:rsidRDefault="0060521D">
            <w:pPr>
              <w:autoSpaceDE w:val="0"/>
              <w:autoSpaceDN w:val="0"/>
              <w:spacing w:before="68" w:after="0" w:line="262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Площадь. Способы сравнения фигур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040A0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01744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D78BE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20211F" w14:textId="64AFD28D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A38AAD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контроль;</w:t>
            </w:r>
          </w:p>
        </w:tc>
      </w:tr>
      <w:tr w:rsidR="00474312" w14:paraId="1A938923" w14:textId="77777777">
        <w:trPr>
          <w:trHeight w:hRule="exact" w:val="243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B712F5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105.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5F1C7F" w14:textId="77777777" w:rsidR="00474312" w:rsidRPr="004771F0" w:rsidRDefault="0060521D">
            <w:pPr>
              <w:autoSpaceDE w:val="0"/>
              <w:autoSpaceDN w:val="0"/>
              <w:spacing w:before="94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71D4DF4B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Измерение площади, запись результата измерения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квадратных сантиметрах.</w:t>
            </w:r>
          </w:p>
          <w:p w14:paraId="0E873211" w14:textId="77777777" w:rsidR="00474312" w:rsidRDefault="0060521D">
            <w:pPr>
              <w:autoSpaceDE w:val="0"/>
              <w:autoSpaceDN w:val="0"/>
              <w:spacing w:before="68" w:after="0" w:line="262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Площадь. Способы сравнения фигур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98665A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9B8308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FE98F5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3EBAB0" w14:textId="482D570B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C9095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61CAB7D5" w14:textId="77777777">
        <w:trPr>
          <w:trHeight w:hRule="exact" w:val="243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00C880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106.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18A69A" w14:textId="77777777" w:rsidR="00474312" w:rsidRPr="004771F0" w:rsidRDefault="0060521D">
            <w:pPr>
              <w:autoSpaceDE w:val="0"/>
              <w:autoSpaceDN w:val="0"/>
              <w:spacing w:before="94" w:after="0" w:line="28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Пространственные отношения и геометрические фигуры.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Измерение площади, запись результата измерения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квадратных сантиметрах.</w:t>
            </w:r>
          </w:p>
          <w:p w14:paraId="32BC1C17" w14:textId="77777777" w:rsidR="00474312" w:rsidRDefault="0060521D">
            <w:pPr>
              <w:autoSpaceDE w:val="0"/>
              <w:autoSpaceDN w:val="0"/>
              <w:spacing w:before="68" w:after="0" w:line="262" w:lineRule="auto"/>
              <w:ind w:left="68" w:right="72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Единица площади —квадратный сантиметр.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8E7665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60EAF0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21E8E8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F0DF88" w14:textId="0E712973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BC1050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49BF64B6" w14:textId="77777777">
        <w:trPr>
          <w:trHeight w:hRule="exact" w:val="178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FB6070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107.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AF7E68" w14:textId="77777777" w:rsidR="00474312" w:rsidRPr="004771F0" w:rsidRDefault="0060521D">
            <w:pPr>
              <w:autoSpaceDE w:val="0"/>
              <w:autoSpaceDN w:val="0"/>
              <w:spacing w:before="94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4D912DD4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Вычисление площади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прямоугольника с заданными сторонами, запись равенства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97F3E2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740516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F3EA9F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C9022" w14:textId="264FDC33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B22EEF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6320995B" w14:textId="77777777">
        <w:trPr>
          <w:trHeight w:hRule="exact" w:val="176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87647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108.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254A72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20A5D9DF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Вычисление площади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прямоугольника с заданными сторонами, запись равенства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A40D6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3675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C0213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60B33" w14:textId="60BF4593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A8786C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</w:tbl>
    <w:p w14:paraId="74A814E4" w14:textId="77777777" w:rsidR="00474312" w:rsidRDefault="00474312">
      <w:pPr>
        <w:autoSpaceDE w:val="0"/>
        <w:autoSpaceDN w:val="0"/>
        <w:spacing w:after="0" w:line="14" w:lineRule="exact"/>
      </w:pPr>
    </w:p>
    <w:p w14:paraId="6F36710D" w14:textId="77777777" w:rsidR="00474312" w:rsidRDefault="00474312">
      <w:pPr>
        <w:sectPr w:rsidR="00474312">
          <w:pgSz w:w="11900" w:h="16840"/>
          <w:pgMar w:top="284" w:right="556" w:bottom="144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169BF43D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46101F8B" w14:textId="77777777">
        <w:trPr>
          <w:trHeight w:hRule="exact" w:val="276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F58D04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109.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2FCFE3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1F46EDA4" w14:textId="77777777" w:rsidR="00474312" w:rsidRDefault="0060521D">
            <w:pPr>
              <w:autoSpaceDE w:val="0"/>
              <w:autoSpaceDN w:val="0"/>
              <w:spacing w:before="68" w:after="0" w:line="283" w:lineRule="auto"/>
              <w:ind w:left="68" w:right="144"/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Вычисление площади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прямоугольника (квадрата) с заданными сторонами, запись равенства.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Решение задач на нахождение периметра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площади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176C9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ACD52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7A61A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023D9C" w14:textId="24DD0952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0244A3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Тестирование;</w:t>
            </w:r>
          </w:p>
        </w:tc>
      </w:tr>
      <w:tr w:rsidR="00474312" w14:paraId="32414674" w14:textId="77777777">
        <w:trPr>
          <w:trHeight w:hRule="exact" w:val="243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96FAC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110.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1F71A0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0B56A5A0" w14:textId="77777777" w:rsidR="00474312" w:rsidRDefault="0060521D">
            <w:pPr>
              <w:autoSpaceDE w:val="0"/>
              <w:autoSpaceDN w:val="0"/>
              <w:spacing w:before="68" w:after="0" w:line="278" w:lineRule="auto"/>
              <w:ind w:left="68" w:right="144"/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Вычисление площади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прямоугольника (квадрата) с заданными сторонами, запись равенства.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Повторение.</w:t>
            </w:r>
          </w:p>
          <w:p w14:paraId="161C9BD5" w14:textId="77777777" w:rsidR="00474312" w:rsidRDefault="0060521D">
            <w:pPr>
              <w:autoSpaceDE w:val="0"/>
              <w:autoSpaceDN w:val="0"/>
              <w:spacing w:before="6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Обобщение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93076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F942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33984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64A14B" w14:textId="4EBB5E5D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8CB679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5411FE6D" w14:textId="77777777">
        <w:trPr>
          <w:trHeight w:hRule="exact" w:val="178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38ABC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111.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2D0C0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1CAF3F54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Изображение на клетчатой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бумаге прямоугольника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заданным значением площади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1D2A5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EF427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D5EC2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D09576" w14:textId="051FEBE2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02CA27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5BC6D41C" w14:textId="77777777">
        <w:trPr>
          <w:trHeight w:hRule="exact" w:val="24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5A87A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112.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129BF0" w14:textId="77777777" w:rsidR="00474312" w:rsidRDefault="0060521D">
            <w:pPr>
              <w:autoSpaceDE w:val="0"/>
              <w:autoSpaceDN w:val="0"/>
              <w:spacing w:before="96" w:after="0" w:line="283" w:lineRule="auto"/>
              <w:ind w:left="68"/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Пространственные отношения и геометрические фигуры.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Изображение на клетчатой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бумаге прямоугольника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заданным значением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площади.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Решение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геометрических задач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F4F53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71280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1AADE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8D4FD5" w14:textId="34A8E544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3C4F9C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5FA713B1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C4181A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113.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DD86CA" w14:textId="77777777" w:rsidR="00474312" w:rsidRPr="004771F0" w:rsidRDefault="0060521D">
            <w:pPr>
              <w:autoSpaceDE w:val="0"/>
              <w:autoSpaceDN w:val="0"/>
              <w:spacing w:before="94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13890293" w14:textId="77777777" w:rsidR="00474312" w:rsidRPr="004771F0" w:rsidRDefault="0060521D">
            <w:pPr>
              <w:autoSpaceDE w:val="0"/>
              <w:autoSpaceDN w:val="0"/>
              <w:spacing w:before="68" w:after="0" w:line="262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Сравнение площадей фигур с помощью наложения.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347961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2125A7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AE3FFA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9182A" w14:textId="4E7022F7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80BB87" w14:textId="77777777" w:rsidR="00474312" w:rsidRDefault="0060521D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54AC33B8" w14:textId="77777777">
        <w:trPr>
          <w:trHeight w:hRule="exact" w:val="211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AB4B7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114.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7BBA3F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32A4F9CD" w14:textId="77777777" w:rsidR="00474312" w:rsidRPr="004771F0" w:rsidRDefault="0060521D">
            <w:pPr>
              <w:autoSpaceDE w:val="0"/>
              <w:autoSpaceDN w:val="0"/>
              <w:spacing w:before="68" w:after="0" w:line="262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Сравнение площадей фигур с помощью наложения.</w:t>
            </w:r>
          </w:p>
          <w:p w14:paraId="7E0FEB23" w14:textId="77777777" w:rsidR="00474312" w:rsidRDefault="0060521D">
            <w:pPr>
              <w:autoSpaceDE w:val="0"/>
              <w:autoSpaceDN w:val="0"/>
              <w:spacing w:before="68" w:after="0" w:line="262" w:lineRule="auto"/>
              <w:ind w:left="68" w:right="57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Решение геометрических задач.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BC8A5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14D3F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13D3A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ABF80D" w14:textId="3EFA3F96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57D5A6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11711A52" w14:textId="77777777">
        <w:trPr>
          <w:trHeight w:hRule="exact" w:val="209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4901B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115.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2DA10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48046DE8" w14:textId="77777777" w:rsidR="00474312" w:rsidRPr="004771F0" w:rsidRDefault="0060521D">
            <w:pPr>
              <w:autoSpaceDE w:val="0"/>
              <w:autoSpaceDN w:val="0"/>
              <w:spacing w:before="68" w:after="0" w:line="262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Сравнение площадей фигур с помощью наложения.</w:t>
            </w:r>
          </w:p>
          <w:p w14:paraId="6CF92BCE" w14:textId="77777777" w:rsidR="00474312" w:rsidRDefault="0060521D">
            <w:pPr>
              <w:autoSpaceDE w:val="0"/>
              <w:autoSpaceDN w:val="0"/>
              <w:spacing w:before="68" w:after="0" w:line="262" w:lineRule="auto"/>
              <w:ind w:left="68" w:right="57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Решение геометрических задач.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12657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CB41C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A8187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BF292E" w14:textId="21663FE0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B9A08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</w:tbl>
    <w:p w14:paraId="3B0B8778" w14:textId="77777777" w:rsidR="00474312" w:rsidRDefault="00474312">
      <w:pPr>
        <w:autoSpaceDE w:val="0"/>
        <w:autoSpaceDN w:val="0"/>
        <w:spacing w:after="0" w:line="14" w:lineRule="exact"/>
      </w:pPr>
    </w:p>
    <w:p w14:paraId="4458CB9A" w14:textId="77777777" w:rsidR="00474312" w:rsidRDefault="00474312">
      <w:pPr>
        <w:sectPr w:rsidR="00474312">
          <w:pgSz w:w="11900" w:h="16840"/>
          <w:pgMar w:top="284" w:right="556" w:bottom="576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1D87B7F3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21E74C87" w14:textId="77777777">
        <w:trPr>
          <w:trHeight w:hRule="exact" w:val="11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A8B96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116.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DE3D66" w14:textId="77777777" w:rsidR="00474312" w:rsidRPr="004771F0" w:rsidRDefault="0060521D">
            <w:pPr>
              <w:autoSpaceDE w:val="0"/>
              <w:autoSpaceDN w:val="0"/>
              <w:spacing w:before="96" w:after="0" w:line="27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Математическая информация. Классификация объектов по двум признакам.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E651E4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E0578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8A4BE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8FAF4B" w14:textId="6AAD3ACE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44B52C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4CE6D8FE" w14:textId="77777777">
        <w:trPr>
          <w:trHeight w:hRule="exact" w:val="113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6F8E1E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117.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ABDBC7" w14:textId="77777777" w:rsidR="00474312" w:rsidRPr="004771F0" w:rsidRDefault="0060521D">
            <w:pPr>
              <w:autoSpaceDE w:val="0"/>
              <w:autoSpaceDN w:val="0"/>
              <w:spacing w:before="94" w:after="0" w:line="27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Математическая информация. Классификация объектов по двум признакам.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1B5B0E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0E201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6B29DD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31D388" w14:textId="12B5E727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8CF6DA" w14:textId="77777777" w:rsidR="00474312" w:rsidRDefault="0060521D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Тестирование;</w:t>
            </w:r>
          </w:p>
        </w:tc>
      </w:tr>
      <w:tr w:rsidR="00474312" w14:paraId="15C4401C" w14:textId="77777777">
        <w:trPr>
          <w:trHeight w:hRule="exact" w:val="178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1F734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118.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960698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jc w:val="center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Математическая информация.</w:t>
            </w:r>
          </w:p>
          <w:p w14:paraId="0A87B79C" w14:textId="77777777" w:rsidR="00474312" w:rsidRPr="004771F0" w:rsidRDefault="0060521D">
            <w:pPr>
              <w:autoSpaceDE w:val="0"/>
              <w:autoSpaceDN w:val="0"/>
              <w:spacing w:before="68" w:after="0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Верные (истинные) 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неверные (ложные)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утверждения: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конструирование, проверка.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9B8C9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6DBAD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A6EF6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3C1074" w14:textId="67716F60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4FDC53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0C4A37E0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C317D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119.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634E8B" w14:textId="77777777" w:rsidR="00474312" w:rsidRPr="004771F0" w:rsidRDefault="0060521D">
            <w:pPr>
              <w:autoSpaceDE w:val="0"/>
              <w:autoSpaceDN w:val="0"/>
              <w:spacing w:before="94" w:after="0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Математическая информация. Логические рассуждения со связками «если …, то …»,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«поэтому», «значит».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C904F0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CF27E1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39C185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202E8" w14:textId="05CA9629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F62DDC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3F57708E" w14:textId="77777777">
        <w:trPr>
          <w:trHeight w:hRule="exact" w:val="424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E5608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120.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473996" w14:textId="77777777" w:rsidR="00474312" w:rsidRPr="004771F0" w:rsidRDefault="0060521D">
            <w:pPr>
              <w:autoSpaceDE w:val="0"/>
              <w:autoSpaceDN w:val="0"/>
              <w:spacing w:before="94" w:after="0" w:line="233" w:lineRule="auto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120. Математическая информация.</w:t>
            </w:r>
          </w:p>
          <w:p w14:paraId="057910AE" w14:textId="77777777" w:rsidR="00474312" w:rsidRPr="004771F0" w:rsidRDefault="0060521D">
            <w:pPr>
              <w:autoSpaceDE w:val="0"/>
              <w:autoSpaceDN w:val="0"/>
              <w:spacing w:before="68" w:after="0" w:line="286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Работа с информацией: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извлечение и использование для выполнения заданий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информации, представленной в таблицах с данными 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реальных процессах 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явлениях окружающего мира (например, расписание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уроков, движения автобусов, поездов); внесение данных в таблицу.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8186E1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202AE5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A8621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989242" w14:textId="47EF6608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2FA199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3AB4516D" w14:textId="77777777">
        <w:trPr>
          <w:trHeight w:hRule="exact" w:val="11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85C8BC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121.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72A345" w14:textId="77777777" w:rsidR="00474312" w:rsidRPr="004771F0" w:rsidRDefault="0060521D">
            <w:pPr>
              <w:autoSpaceDE w:val="0"/>
              <w:autoSpaceDN w:val="0"/>
              <w:spacing w:before="94" w:after="0" w:line="233" w:lineRule="auto"/>
              <w:jc w:val="center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Математическая информация.</w:t>
            </w:r>
          </w:p>
          <w:p w14:paraId="4BEE7923" w14:textId="77777777" w:rsidR="00474312" w:rsidRPr="004771F0" w:rsidRDefault="0060521D">
            <w:pPr>
              <w:autoSpaceDE w:val="0"/>
              <w:autoSpaceDN w:val="0"/>
              <w:spacing w:before="68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Работа с информацией: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дополнение чертежа данными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AA2336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158CE3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CA91C5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46F9F9" w14:textId="462A1128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F0A344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7D4B3268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4A7C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122.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C452D4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jc w:val="center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Математическая информация.</w:t>
            </w:r>
          </w:p>
          <w:p w14:paraId="13AA864E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Таблицы сложения 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умножения: заполнение на основе результатов счёта.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EF186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881ED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147F9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6EA681" w14:textId="56E0F39C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F691FC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618E0819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D9B30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123.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B5AEBD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jc w:val="center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Математическая информация.</w:t>
            </w:r>
          </w:p>
          <w:p w14:paraId="6EFD8663" w14:textId="77777777" w:rsidR="00474312" w:rsidRPr="004771F0" w:rsidRDefault="0060521D">
            <w:pPr>
              <w:autoSpaceDE w:val="0"/>
              <w:autoSpaceDN w:val="0"/>
              <w:spacing w:before="70" w:after="0" w:line="27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Таблицы сложения 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умножения: заполнение на основе результатов счёта.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197C3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BF851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61191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0C9CD7" w14:textId="0EEE9DD6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E9A5E5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16525F3C" w14:textId="77777777">
        <w:trPr>
          <w:trHeight w:hRule="exact" w:val="176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D992FB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124.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E8703D" w14:textId="77777777" w:rsidR="00474312" w:rsidRPr="004771F0" w:rsidRDefault="0060521D">
            <w:pPr>
              <w:autoSpaceDE w:val="0"/>
              <w:autoSpaceDN w:val="0"/>
              <w:spacing w:before="94" w:after="0" w:line="28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Математическая информация. Формализованное описание последовательности действий (инструкция, план, схема,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алгоритм).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26B1D2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80A113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B0434C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129BF1" w14:textId="7329DF60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F54485" w14:textId="77777777" w:rsidR="00474312" w:rsidRDefault="0060521D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Тестирование;</w:t>
            </w:r>
          </w:p>
        </w:tc>
      </w:tr>
    </w:tbl>
    <w:p w14:paraId="711C4E1F" w14:textId="77777777" w:rsidR="00474312" w:rsidRDefault="00474312">
      <w:pPr>
        <w:autoSpaceDE w:val="0"/>
        <w:autoSpaceDN w:val="0"/>
        <w:spacing w:after="0" w:line="14" w:lineRule="exact"/>
      </w:pPr>
    </w:p>
    <w:p w14:paraId="65EDFD7C" w14:textId="77777777" w:rsidR="00474312" w:rsidRDefault="00474312">
      <w:pPr>
        <w:sectPr w:rsidR="00474312">
          <w:pgSz w:w="11900" w:h="16840"/>
          <w:pgMar w:top="284" w:right="556" w:bottom="338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7622728F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160FA286" w14:textId="77777777">
        <w:trPr>
          <w:trHeight w:hRule="exact" w:val="178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91C31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125.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F66654" w14:textId="77777777" w:rsidR="00474312" w:rsidRPr="004771F0" w:rsidRDefault="0060521D">
            <w:pPr>
              <w:autoSpaceDE w:val="0"/>
              <w:autoSpaceDN w:val="0"/>
              <w:spacing w:before="96" w:after="0" w:line="28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Математическая информация. Формализованное описание последовательности действий (инструкция, план, схема,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алгоритм).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C092F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2B72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C9B14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A1F323" w14:textId="286B4E67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F96E76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251322EF" w14:textId="77777777">
        <w:trPr>
          <w:trHeight w:hRule="exact" w:val="341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DAB99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126.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0F61BA" w14:textId="77777777" w:rsidR="00474312" w:rsidRPr="004771F0" w:rsidRDefault="0060521D">
            <w:pPr>
              <w:autoSpaceDE w:val="0"/>
              <w:autoSpaceDN w:val="0"/>
              <w:spacing w:before="96" w:after="0" w:line="286" w:lineRule="auto"/>
              <w:ind w:left="560" w:hanging="560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126. Математическая информация. Алгоритмы (правила) устных и письменных вычислений (сложение, вычитание,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умножение, деление), порядка действий в числовом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выражении, нахождения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периметра и площади,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построения геометрических фигур.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24DE2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A95B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FE85E4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6351B2" w14:textId="37AB87E1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41F9A5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4A9951B9" w14:textId="77777777">
        <w:trPr>
          <w:trHeight w:hRule="exact" w:val="341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2FE53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127.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875BF" w14:textId="77777777" w:rsidR="00474312" w:rsidRPr="004771F0" w:rsidRDefault="0060521D">
            <w:pPr>
              <w:autoSpaceDE w:val="0"/>
              <w:autoSpaceDN w:val="0"/>
              <w:spacing w:before="96" w:after="0" w:line="286" w:lineRule="auto"/>
              <w:ind w:left="560" w:hanging="560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127. Математическая информация. Алгоритмы (правила) устных и письменных вычислений (сложение, вычитание,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умножение, деление), порядка действий в числовом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выражении, нахождения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периметра и площади,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построения геометрических фигур.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49FE4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AC8DC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C72C8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0359AE" w14:textId="4A88A0FF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945BFB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227540AA" w14:textId="77777777">
        <w:trPr>
          <w:trHeight w:hRule="exact" w:val="178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E1001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128.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CE7DE7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jc w:val="center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Математическая информация.</w:t>
            </w:r>
          </w:p>
          <w:p w14:paraId="7CC0DC42" w14:textId="77777777" w:rsidR="00474312" w:rsidRPr="004771F0" w:rsidRDefault="0060521D">
            <w:pPr>
              <w:autoSpaceDE w:val="0"/>
              <w:autoSpaceDN w:val="0"/>
              <w:spacing w:before="68" w:after="0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Столбчатая диаграмма: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чтение, использование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данных для решения учебных и практических задач.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CECBE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716DE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9222F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5434BA" w14:textId="769543CE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7772A1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3DD045AE" w14:textId="77777777">
        <w:trPr>
          <w:trHeight w:hRule="exact" w:val="178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3E79C0" w14:textId="77777777" w:rsidR="00474312" w:rsidRDefault="0060521D">
            <w:pPr>
              <w:autoSpaceDE w:val="0"/>
              <w:autoSpaceDN w:val="0"/>
              <w:spacing w:before="9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129.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D172E0" w14:textId="77777777" w:rsidR="00474312" w:rsidRPr="004771F0" w:rsidRDefault="0060521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Математическая информация.</w:t>
            </w:r>
          </w:p>
          <w:p w14:paraId="3830B0BA" w14:textId="77777777" w:rsidR="00474312" w:rsidRPr="004771F0" w:rsidRDefault="0060521D">
            <w:pPr>
              <w:autoSpaceDE w:val="0"/>
              <w:autoSpaceDN w:val="0"/>
              <w:spacing w:before="68" w:after="0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Столбчатая диаграмма: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чтение, использование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данных для решения учебных и практических задач.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F88FA3" w14:textId="77777777" w:rsidR="00474312" w:rsidRDefault="0060521D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AB364E" w14:textId="77777777" w:rsidR="00474312" w:rsidRDefault="0060521D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4F433A" w14:textId="77777777" w:rsidR="00474312" w:rsidRDefault="0060521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2C956" w14:textId="575728A0" w:rsidR="00474312" w:rsidRDefault="0047431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82A3BC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2CB20B66" w14:textId="77777777">
        <w:trPr>
          <w:trHeight w:hRule="exact" w:val="209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0DEAA4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130.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EF8BE5" w14:textId="77777777" w:rsidR="00474312" w:rsidRPr="004771F0" w:rsidRDefault="0060521D">
            <w:pPr>
              <w:autoSpaceDE w:val="0"/>
              <w:autoSpaceDN w:val="0"/>
              <w:spacing w:before="94" w:after="0" w:line="233" w:lineRule="auto"/>
              <w:jc w:val="center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Математическая информация.</w:t>
            </w:r>
          </w:p>
          <w:p w14:paraId="3AD67C7A" w14:textId="77777777" w:rsidR="00474312" w:rsidRPr="004771F0" w:rsidRDefault="0060521D">
            <w:pPr>
              <w:autoSpaceDE w:val="0"/>
              <w:autoSpaceDN w:val="0"/>
              <w:spacing w:before="68" w:after="0" w:line="281" w:lineRule="auto"/>
              <w:ind w:left="68" w:right="720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Алгоритмы изучения материала, выполнения заданий на доступных электронных средствах обучения.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721536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A48EA3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00CAC5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6FD351" w14:textId="45BE6674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0A858C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</w:tbl>
    <w:p w14:paraId="456C2318" w14:textId="77777777" w:rsidR="00474312" w:rsidRDefault="00474312">
      <w:pPr>
        <w:autoSpaceDE w:val="0"/>
        <w:autoSpaceDN w:val="0"/>
        <w:spacing w:after="0" w:line="14" w:lineRule="exact"/>
      </w:pPr>
    </w:p>
    <w:p w14:paraId="608B1DCB" w14:textId="77777777" w:rsidR="00474312" w:rsidRDefault="00474312">
      <w:pPr>
        <w:sectPr w:rsidR="00474312">
          <w:pgSz w:w="11900" w:h="16840"/>
          <w:pgMar w:top="284" w:right="556" w:bottom="98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5402D8ED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69947D86" w14:textId="77777777">
        <w:trPr>
          <w:trHeight w:hRule="exact" w:val="211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8D05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131.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6C938F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jc w:val="center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Математическая информация.</w:t>
            </w:r>
          </w:p>
          <w:p w14:paraId="4065B083" w14:textId="77777777" w:rsidR="00474312" w:rsidRPr="004771F0" w:rsidRDefault="0060521D">
            <w:pPr>
              <w:autoSpaceDE w:val="0"/>
              <w:autoSpaceDN w:val="0"/>
              <w:spacing w:before="68" w:after="0" w:line="281" w:lineRule="auto"/>
              <w:ind w:left="68" w:right="720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Алгоритмы изучения материала, выполнения заданий на доступных электронных средствах обучения.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316A1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BF6EF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10AA3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5EA119" w14:textId="346D524C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5720DC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6A2C6276" w14:textId="77777777">
        <w:trPr>
          <w:trHeight w:hRule="exact" w:val="211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A06336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132.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0AC6D1" w14:textId="77777777" w:rsidR="00474312" w:rsidRPr="004771F0" w:rsidRDefault="0060521D">
            <w:pPr>
              <w:autoSpaceDE w:val="0"/>
              <w:autoSpaceDN w:val="0"/>
              <w:spacing w:before="94" w:after="0" w:line="230" w:lineRule="auto"/>
              <w:jc w:val="center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Математическая информация.</w:t>
            </w:r>
          </w:p>
          <w:p w14:paraId="4C79FC3E" w14:textId="77777777" w:rsidR="00474312" w:rsidRPr="004771F0" w:rsidRDefault="0060521D">
            <w:pPr>
              <w:autoSpaceDE w:val="0"/>
              <w:autoSpaceDN w:val="0"/>
              <w:spacing w:before="68" w:after="0" w:line="281" w:lineRule="auto"/>
              <w:ind w:left="68" w:right="720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Алгоритмы изучения материала, выполнения заданий на доступных электронных средствах обучения.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CEC454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4EBEF4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007AF9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7A5E3F" w14:textId="60FB0580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7E9524" w14:textId="77777777" w:rsidR="00474312" w:rsidRDefault="0060521D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Зачет;</w:t>
            </w:r>
          </w:p>
        </w:tc>
      </w:tr>
      <w:tr w:rsidR="00474312" w14:paraId="2EEAE458" w14:textId="77777777">
        <w:trPr>
          <w:trHeight w:hRule="exact" w:val="11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CA47A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133.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2B6BAB" w14:textId="77777777" w:rsidR="00474312" w:rsidRDefault="0060521D">
            <w:pPr>
              <w:autoSpaceDE w:val="0"/>
              <w:autoSpaceDN w:val="0"/>
              <w:spacing w:before="96" w:after="0" w:line="271" w:lineRule="auto"/>
              <w:ind w:left="560" w:right="576" w:hanging="560"/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133. Резерв. Арифметические действия. Числовое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выражение.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Повторение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CE5A1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62C51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30386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EFDB73" w14:textId="190EDBD0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C28811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001F524E" w14:textId="77777777">
        <w:trPr>
          <w:trHeight w:hRule="exact" w:val="11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46DA9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134.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3C856F" w14:textId="77777777" w:rsidR="00474312" w:rsidRPr="004771F0" w:rsidRDefault="0060521D">
            <w:pPr>
              <w:tabs>
                <w:tab w:val="left" w:pos="560"/>
              </w:tabs>
              <w:autoSpaceDE w:val="0"/>
              <w:autoSpaceDN w:val="0"/>
              <w:spacing w:before="96" w:after="0" w:line="262" w:lineRule="auto"/>
              <w:ind w:right="43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134. Резерв. Текстовые задачи. </w:t>
            </w:r>
            <w:r w:rsidRPr="004771F0">
              <w:rPr>
                <w:lang w:val="ru-RU"/>
              </w:rPr>
              <w:tab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Задачи в 2-3 действия.</w:t>
            </w:r>
          </w:p>
          <w:p w14:paraId="05D7BE1B" w14:textId="77777777" w:rsidR="00474312" w:rsidRDefault="0060521D">
            <w:pPr>
              <w:autoSpaceDE w:val="0"/>
              <w:autoSpaceDN w:val="0"/>
              <w:spacing w:before="6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Повторение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A4CFE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C980D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6014A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059AD2" w14:textId="6A138C02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1134B2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6BA61068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A5324F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135.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87CE79" w14:textId="77777777" w:rsidR="00474312" w:rsidRDefault="0060521D">
            <w:pPr>
              <w:autoSpaceDE w:val="0"/>
              <w:autoSpaceDN w:val="0"/>
              <w:spacing w:before="94" w:after="0" w:line="271" w:lineRule="auto"/>
              <w:ind w:left="560" w:right="144" w:hanging="560"/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135. Резерв. Пространственные отношения и геометрические фигуры.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Измерение площади.</w:t>
            </w:r>
          </w:p>
          <w:p w14:paraId="0D08F504" w14:textId="77777777" w:rsidR="00474312" w:rsidRDefault="0060521D">
            <w:pPr>
              <w:autoSpaceDE w:val="0"/>
              <w:autoSpaceDN w:val="0"/>
              <w:spacing w:before="6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Повторение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AC5413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222A88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C65DC6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0861E0" w14:textId="0AEF1394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9FAC69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00BA9A50" w14:textId="77777777">
        <w:trPr>
          <w:trHeight w:hRule="exact" w:val="124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D064EF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136.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BD081B" w14:textId="77777777" w:rsidR="00474312" w:rsidRDefault="0060521D">
            <w:pPr>
              <w:autoSpaceDE w:val="0"/>
              <w:autoSpaceDN w:val="0"/>
              <w:spacing w:before="94" w:after="0" w:line="271" w:lineRule="auto"/>
              <w:ind w:left="560" w:right="432" w:hanging="560"/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136. Резерв. Математическая информация. Работа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информацией.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Повторение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ECC123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BA2094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807E78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809DFB" w14:textId="10CEC8FE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397E99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59403454" w14:textId="77777777">
        <w:trPr>
          <w:trHeight w:hRule="exact" w:val="784"/>
        </w:trPr>
        <w:tc>
          <w:tcPr>
            <w:tcW w:w="3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BEA3AA" w14:textId="77777777" w:rsidR="00474312" w:rsidRPr="004771F0" w:rsidRDefault="0060521D">
            <w:pPr>
              <w:autoSpaceDE w:val="0"/>
              <w:autoSpaceDN w:val="0"/>
              <w:spacing w:before="94" w:after="0" w:line="262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ОБЩЕЕ КОЛИЧЕСТВО ЧАСОВ ПО ПРОГРАММЕ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9977DD" w14:textId="5015E07D" w:rsidR="00474312" w:rsidRPr="00F662AC" w:rsidRDefault="0060521D">
            <w:pPr>
              <w:autoSpaceDE w:val="0"/>
              <w:autoSpaceDN w:val="0"/>
              <w:spacing w:before="94" w:after="0" w:line="233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  <w:r w:rsidR="00F662AC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70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84D16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11</w:t>
            </w:r>
          </w:p>
        </w:tc>
        <w:tc>
          <w:tcPr>
            <w:tcW w:w="4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D22773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21</w:t>
            </w:r>
          </w:p>
        </w:tc>
      </w:tr>
    </w:tbl>
    <w:p w14:paraId="0F245448" w14:textId="77777777" w:rsidR="00474312" w:rsidRDefault="00474312">
      <w:pPr>
        <w:autoSpaceDE w:val="0"/>
        <w:autoSpaceDN w:val="0"/>
        <w:spacing w:after="0" w:line="14" w:lineRule="exact"/>
      </w:pPr>
    </w:p>
    <w:p w14:paraId="7FC218DB" w14:textId="77777777" w:rsidR="00474312" w:rsidRDefault="00474312">
      <w:pPr>
        <w:sectPr w:rsidR="00474312">
          <w:pgSz w:w="11900" w:h="16840"/>
          <w:pgMar w:top="284" w:right="556" w:bottom="144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54408D6E" w14:textId="77777777" w:rsidR="00474312" w:rsidRDefault="00474312">
      <w:pPr>
        <w:autoSpaceDE w:val="0"/>
        <w:autoSpaceDN w:val="0"/>
        <w:spacing w:after="78" w:line="220" w:lineRule="exact"/>
      </w:pPr>
    </w:p>
    <w:p w14:paraId="4B7EA92D" w14:textId="77777777" w:rsidR="00474312" w:rsidRDefault="0060521D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14:paraId="552CF29F" w14:textId="77777777" w:rsidR="00474312" w:rsidRDefault="0060521D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14:paraId="38649E58" w14:textId="77777777" w:rsidR="00474312" w:rsidRPr="004771F0" w:rsidRDefault="0060521D">
      <w:pPr>
        <w:autoSpaceDE w:val="0"/>
        <w:autoSpaceDN w:val="0"/>
        <w:spacing w:before="166" w:after="0" w:line="281" w:lineRule="auto"/>
        <w:ind w:right="4752"/>
        <w:rPr>
          <w:lang w:val="ru-RU"/>
        </w:rPr>
      </w:pP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Математика (в 2 частях);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3 класс /Моро М.И.;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Бантова М.А.;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Бельтюкова Г.В. и другие;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>Акционерное общество «Издательство «Просвещение»; Введите свой вариант:</w:t>
      </w:r>
    </w:p>
    <w:p w14:paraId="071B74FB" w14:textId="77777777" w:rsidR="00474312" w:rsidRPr="004771F0" w:rsidRDefault="0060521D">
      <w:pPr>
        <w:autoSpaceDE w:val="0"/>
        <w:autoSpaceDN w:val="0"/>
        <w:spacing w:before="264" w:after="0" w:line="230" w:lineRule="auto"/>
        <w:rPr>
          <w:lang w:val="ru-RU"/>
        </w:rPr>
      </w:pPr>
      <w:r w:rsidRPr="004771F0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14:paraId="436380F3" w14:textId="77777777" w:rsidR="00474312" w:rsidRPr="004771F0" w:rsidRDefault="0060521D">
      <w:pPr>
        <w:autoSpaceDE w:val="0"/>
        <w:autoSpaceDN w:val="0"/>
        <w:spacing w:before="168" w:after="0" w:line="262" w:lineRule="auto"/>
        <w:ind w:right="144"/>
        <w:rPr>
          <w:lang w:val="ru-RU"/>
        </w:rPr>
      </w:pP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>Математика. Методические рекомендации. 3 класс : учеб. пособие для общеобразоват. организаций / [С. И. Волкова, С. В. Степанова, М. А. Бантова, Г. В. Бельтюкова].</w:t>
      </w:r>
    </w:p>
    <w:p w14:paraId="5B56B3DB" w14:textId="77777777" w:rsidR="00474312" w:rsidRPr="004771F0" w:rsidRDefault="0060521D">
      <w:pPr>
        <w:autoSpaceDE w:val="0"/>
        <w:autoSpaceDN w:val="0"/>
        <w:spacing w:before="70" w:after="0" w:line="230" w:lineRule="auto"/>
        <w:rPr>
          <w:lang w:val="ru-RU"/>
        </w:rPr>
      </w:pP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>Поурочные разработки по курсу Математика к УМК М.М. Моро ("Школа России").</w:t>
      </w:r>
    </w:p>
    <w:p w14:paraId="283EC0A3" w14:textId="77777777" w:rsidR="00474312" w:rsidRPr="004771F0" w:rsidRDefault="0060521D">
      <w:pPr>
        <w:autoSpaceDE w:val="0"/>
        <w:autoSpaceDN w:val="0"/>
        <w:spacing w:before="262" w:after="0" w:line="230" w:lineRule="auto"/>
        <w:rPr>
          <w:lang w:val="ru-RU"/>
        </w:rPr>
      </w:pPr>
      <w:r w:rsidRPr="004771F0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14:paraId="0A70EC29" w14:textId="77777777" w:rsidR="00474312" w:rsidRPr="004771F0" w:rsidRDefault="0060521D">
      <w:pPr>
        <w:autoSpaceDE w:val="0"/>
        <w:autoSpaceDN w:val="0"/>
        <w:spacing w:before="166" w:after="0"/>
        <w:ind w:right="6336"/>
        <w:rPr>
          <w:lang w:val="ru-RU"/>
        </w:rPr>
      </w:pP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Электронные образовательные ресурсы: </w:t>
      </w:r>
      <w:r w:rsidRPr="004771F0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resh</w:t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4771F0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uchi</w:t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4771F0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yaklass</w:t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14:paraId="29208430" w14:textId="77777777" w:rsidR="00474312" w:rsidRPr="004771F0" w:rsidRDefault="00474312">
      <w:pPr>
        <w:rPr>
          <w:lang w:val="ru-RU"/>
        </w:rPr>
        <w:sectPr w:rsidR="00474312" w:rsidRPr="004771F0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F7BEE1E" w14:textId="77777777" w:rsidR="00474312" w:rsidRPr="004771F0" w:rsidRDefault="00474312">
      <w:pPr>
        <w:autoSpaceDE w:val="0"/>
        <w:autoSpaceDN w:val="0"/>
        <w:spacing w:after="78" w:line="220" w:lineRule="exact"/>
        <w:rPr>
          <w:lang w:val="ru-RU"/>
        </w:rPr>
      </w:pPr>
    </w:p>
    <w:p w14:paraId="306AD615" w14:textId="77777777" w:rsidR="00474312" w:rsidRPr="004771F0" w:rsidRDefault="0060521D">
      <w:pPr>
        <w:autoSpaceDE w:val="0"/>
        <w:autoSpaceDN w:val="0"/>
        <w:spacing w:after="0" w:line="230" w:lineRule="auto"/>
        <w:rPr>
          <w:lang w:val="ru-RU"/>
        </w:rPr>
      </w:pPr>
      <w:r w:rsidRPr="004771F0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14:paraId="0DA3ADA9" w14:textId="77777777" w:rsidR="00474312" w:rsidRPr="004771F0" w:rsidRDefault="0060521D">
      <w:pPr>
        <w:autoSpaceDE w:val="0"/>
        <w:autoSpaceDN w:val="0"/>
        <w:spacing w:before="346" w:after="0" w:line="230" w:lineRule="auto"/>
        <w:rPr>
          <w:lang w:val="ru-RU"/>
        </w:rPr>
      </w:pPr>
      <w:r w:rsidRPr="004771F0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14:paraId="5B49F18D" w14:textId="77777777" w:rsidR="00474312" w:rsidRPr="004771F0" w:rsidRDefault="0060521D">
      <w:pPr>
        <w:autoSpaceDE w:val="0"/>
        <w:autoSpaceDN w:val="0"/>
        <w:spacing w:before="166" w:after="0" w:line="286" w:lineRule="auto"/>
        <w:ind w:right="144"/>
        <w:rPr>
          <w:lang w:val="ru-RU"/>
        </w:rPr>
      </w:pP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Доска классная трехэлементная комбинированная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Доска классная одноэлементная маркерная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Многофункциональное мобильное хранилище для пособий и дидактических материалов Компьютер Комплект интерактивного учебного оборудования: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- интерактивная панель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- многофункциональное устройство (принтер, сканер, копир)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- документ-камера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Акустическая система для аудитории (аудиосистема) </w:t>
      </w:r>
    </w:p>
    <w:p w14:paraId="3EC4A12A" w14:textId="77777777" w:rsidR="00474312" w:rsidRPr="004771F0" w:rsidRDefault="0060521D">
      <w:pPr>
        <w:autoSpaceDE w:val="0"/>
        <w:autoSpaceDN w:val="0"/>
        <w:spacing w:before="264" w:after="0" w:line="230" w:lineRule="auto"/>
        <w:rPr>
          <w:lang w:val="ru-RU"/>
        </w:rPr>
      </w:pPr>
      <w:r w:rsidRPr="004771F0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ЛАБОРАТОРНЫХ И ПРАКТИЧЕСКИХ РАБОТ</w:t>
      </w:r>
    </w:p>
    <w:p w14:paraId="1867942A" w14:textId="77777777" w:rsidR="00474312" w:rsidRPr="004771F0" w:rsidRDefault="0060521D">
      <w:pPr>
        <w:autoSpaceDE w:val="0"/>
        <w:autoSpaceDN w:val="0"/>
        <w:spacing w:before="166" w:after="0" w:line="286" w:lineRule="auto"/>
        <w:ind w:right="2304"/>
        <w:rPr>
          <w:lang w:val="ru-RU"/>
        </w:rPr>
      </w:pP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Система демонстрации и хранения таблиц и плакатов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Конструктор для изготовления плоскостных и объемных геометрических фигур Набор основных плоскостных геометрических фигур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Набор раздаточного материала по математике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Электронные образовательные комплексы для кабинета начальной школы Комплект чертежного оборудования и приспособлений для начальной школы Геометрические тела демонстрационные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Модели раздаточные по математике для начальной школы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Демонстрационные учебные таблицы по математике для начальной школы Демонстрационные пособия по математике для начальной школы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>Справочники по математике для начальной школы</w:t>
      </w:r>
    </w:p>
    <w:p w14:paraId="58ABC2CF" w14:textId="77777777" w:rsidR="00474312" w:rsidRPr="004771F0" w:rsidRDefault="00474312">
      <w:pPr>
        <w:rPr>
          <w:lang w:val="ru-RU"/>
        </w:rPr>
        <w:sectPr w:rsidR="00474312" w:rsidRPr="004771F0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05D57D7" w14:textId="77777777" w:rsidR="0060521D" w:rsidRPr="004771F0" w:rsidRDefault="0060521D">
      <w:pPr>
        <w:rPr>
          <w:lang w:val="ru-RU"/>
        </w:rPr>
      </w:pPr>
    </w:p>
    <w:sectPr w:rsidR="0060521D" w:rsidRPr="004771F0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08A293B"/>
    <w:multiLevelType w:val="hybridMultilevel"/>
    <w:tmpl w:val="C7BC3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77172"/>
    <w:rsid w:val="0029639D"/>
    <w:rsid w:val="00326F90"/>
    <w:rsid w:val="00474312"/>
    <w:rsid w:val="004771F0"/>
    <w:rsid w:val="0060521D"/>
    <w:rsid w:val="00A07F4E"/>
    <w:rsid w:val="00AA1D8D"/>
    <w:rsid w:val="00B47730"/>
    <w:rsid w:val="00BC44BE"/>
    <w:rsid w:val="00CB0664"/>
    <w:rsid w:val="00D1681E"/>
    <w:rsid w:val="00DC255F"/>
    <w:rsid w:val="00F662AC"/>
    <w:rsid w:val="00F8592A"/>
    <w:rsid w:val="00F9110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EB397A"/>
  <w14:defaultImageDpi w14:val="300"/>
  <w15:docId w15:val="{8C8FD45E-BCF8-4C37-86C9-6530E3610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1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DC25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yceum40nn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49FADCA-A7E7-49D5-BF98-896255DE0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39</Pages>
  <Words>9237</Words>
  <Characters>52654</Characters>
  <Application>Microsoft Office Word</Application>
  <DocSecurity>0</DocSecurity>
  <Lines>438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61768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Александра Тимошенко</cp:lastModifiedBy>
  <cp:revision>10</cp:revision>
  <dcterms:created xsi:type="dcterms:W3CDTF">2023-06-22T08:18:00Z</dcterms:created>
  <dcterms:modified xsi:type="dcterms:W3CDTF">2023-09-06T13:08:00Z</dcterms:modified>
  <cp:category/>
</cp:coreProperties>
</file>